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B6" w:rsidRPr="00625D37" w:rsidRDefault="00F40FB6" w:rsidP="00181882">
      <w:pPr>
        <w:spacing w:before="120" w:after="0" w:line="280" w:lineRule="exact"/>
        <w:ind w:right="11"/>
        <w:jc w:val="both"/>
        <w:rPr>
          <w:rFonts w:ascii="Arial" w:hAnsi="Arial" w:cs="Arial"/>
          <w:b/>
          <w:i/>
          <w:sz w:val="20"/>
          <w:szCs w:val="20"/>
        </w:rPr>
      </w:pPr>
    </w:p>
    <w:p w:rsidR="00A6104B" w:rsidRPr="00182F1A" w:rsidRDefault="00CC7512" w:rsidP="001E030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-2268"/>
        </w:tabs>
        <w:spacing w:before="120" w:after="0"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 w:rsidRPr="00182F1A">
        <w:rPr>
          <w:rFonts w:ascii="Arial" w:hAnsi="Arial" w:cs="Arial"/>
          <w:b/>
          <w:sz w:val="20"/>
          <w:szCs w:val="20"/>
        </w:rPr>
        <w:t>DOMANDA DI PARTECIPAZIONE ALLA GARA</w:t>
      </w:r>
    </w:p>
    <w:p w:rsidR="00A6104B" w:rsidRPr="00182F1A" w:rsidRDefault="00C83AAF" w:rsidP="001E030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-2268"/>
        </w:tabs>
        <w:spacing w:before="120" w:after="0"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 w:rsidRPr="00182F1A">
        <w:rPr>
          <w:rFonts w:ascii="Arial" w:hAnsi="Arial" w:cs="Arial"/>
          <w:b/>
          <w:sz w:val="20"/>
          <w:szCs w:val="20"/>
        </w:rPr>
        <w:t>resa</w:t>
      </w:r>
      <w:r w:rsidR="00A6104B" w:rsidRPr="00182F1A">
        <w:rPr>
          <w:rFonts w:ascii="Arial" w:hAnsi="Arial" w:cs="Arial"/>
          <w:b/>
          <w:sz w:val="20"/>
          <w:szCs w:val="20"/>
        </w:rPr>
        <w:t xml:space="preserve"> ai sensi degli artt. 46 e 47 del D.P.R. 445/2000</w:t>
      </w:r>
    </w:p>
    <w:p w:rsidR="00193DC1" w:rsidRPr="00193DC1" w:rsidRDefault="00193DC1" w:rsidP="00193DC1">
      <w:pPr>
        <w:spacing w:after="0" w:line="240" w:lineRule="auto"/>
        <w:ind w:right="11"/>
        <w:jc w:val="both"/>
        <w:rPr>
          <w:rFonts w:ascii="Arial" w:eastAsia="Times New Roman" w:hAnsi="Arial"/>
          <w:b/>
          <w:bCs/>
          <w:sz w:val="20"/>
          <w:szCs w:val="20"/>
          <w:lang w:eastAsia="it-IT"/>
        </w:rPr>
      </w:pPr>
    </w:p>
    <w:p w:rsidR="00785234" w:rsidRPr="00785234" w:rsidRDefault="00785234" w:rsidP="00785234">
      <w:pPr>
        <w:spacing w:before="120" w:after="0" w:line="240" w:lineRule="auto"/>
        <w:ind w:right="11"/>
        <w:jc w:val="both"/>
        <w:rPr>
          <w:rFonts w:ascii="Arial" w:eastAsia="Times New Roman" w:hAnsi="Arial"/>
          <w:b/>
          <w:bCs/>
          <w:sz w:val="20"/>
          <w:szCs w:val="20"/>
          <w:lang w:eastAsia="it-IT"/>
        </w:rPr>
      </w:pPr>
      <w:r w:rsidRPr="00785234">
        <w:rPr>
          <w:rFonts w:ascii="Arial" w:eastAsia="Times New Roman" w:hAnsi="Arial"/>
          <w:b/>
          <w:bCs/>
          <w:sz w:val="20"/>
          <w:szCs w:val="20"/>
          <w:lang w:eastAsia="it-IT"/>
        </w:rPr>
        <w:t>PROCEDURA NEGOZIATA SENZA BANDO, AI SENSI DELL’ART. 50, COMMA 1, LETTERA D), DEL D.LGS 36/2023, PER L’AFFIDAMENTO DEI LAVORI DI RIQUALIFICAZIONE DELLA PISCINA VIGONE, VIA VIGONE 70 – TORINO (TO), RIENTRANTI TRA GLI INTERVENTI FINANZIATI DAL FONDO “SPORT E PERIFERIE”.</w:t>
      </w:r>
    </w:p>
    <w:p w:rsidR="00785234" w:rsidRPr="003D30FF" w:rsidRDefault="00785234" w:rsidP="00785234">
      <w:pPr>
        <w:spacing w:before="120" w:after="0" w:line="240" w:lineRule="auto"/>
        <w:ind w:right="11"/>
        <w:jc w:val="both"/>
        <w:rPr>
          <w:rFonts w:ascii="Arial" w:eastAsia="Times New Roman" w:hAnsi="Arial"/>
          <w:b/>
          <w:bCs/>
          <w:sz w:val="20"/>
          <w:szCs w:val="20"/>
          <w:lang w:eastAsia="it-IT"/>
        </w:rPr>
      </w:pPr>
      <w:r w:rsidRPr="00785234">
        <w:rPr>
          <w:rFonts w:ascii="Arial" w:eastAsia="Times New Roman" w:hAnsi="Arial"/>
          <w:b/>
          <w:bCs/>
          <w:sz w:val="20"/>
          <w:szCs w:val="20"/>
          <w:lang w:eastAsia="it-IT"/>
        </w:rPr>
        <w:t xml:space="preserve">R.A. 021/24/PN </w:t>
      </w:r>
      <w:r w:rsidRPr="003D30FF">
        <w:rPr>
          <w:rFonts w:ascii="Arial" w:eastAsia="Times New Roman" w:hAnsi="Arial"/>
          <w:b/>
          <w:bCs/>
          <w:sz w:val="20"/>
          <w:szCs w:val="20"/>
          <w:lang w:eastAsia="it-IT"/>
        </w:rPr>
        <w:t>- CIG:</w:t>
      </w:r>
      <w:r w:rsidR="003D30FF" w:rsidRPr="003D30FF">
        <w:rPr>
          <w:rFonts w:ascii="Arial" w:eastAsia="Times New Roman" w:hAnsi="Arial"/>
          <w:b/>
          <w:bCs/>
          <w:sz w:val="20"/>
          <w:szCs w:val="20"/>
          <w:lang w:eastAsia="it-IT"/>
        </w:rPr>
        <w:t xml:space="preserve"> B0827A482E</w:t>
      </w:r>
      <w:r w:rsidRPr="00785234">
        <w:rPr>
          <w:rFonts w:ascii="Arial" w:eastAsia="Times New Roman" w:hAnsi="Arial"/>
          <w:b/>
          <w:bCs/>
          <w:sz w:val="20"/>
          <w:szCs w:val="20"/>
          <w:lang w:eastAsia="it-IT"/>
        </w:rPr>
        <w:t xml:space="preserve">  </w:t>
      </w:r>
      <w:r w:rsidR="003D30FF">
        <w:rPr>
          <w:rFonts w:ascii="Arial" w:eastAsia="Times New Roman" w:hAnsi="Arial"/>
          <w:b/>
          <w:bCs/>
          <w:sz w:val="20"/>
          <w:szCs w:val="20"/>
          <w:lang w:eastAsia="it-IT"/>
        </w:rPr>
        <w:t>-  CUP</w:t>
      </w:r>
      <w:r w:rsidRPr="00785234">
        <w:rPr>
          <w:rFonts w:ascii="Arial" w:eastAsia="Times New Roman" w:hAnsi="Arial"/>
          <w:b/>
          <w:bCs/>
          <w:sz w:val="20"/>
          <w:szCs w:val="20"/>
          <w:lang w:eastAsia="it-IT"/>
        </w:rPr>
        <w:t>: J12H23001960008</w:t>
      </w:r>
    </w:p>
    <w:p w:rsidR="00785234" w:rsidRDefault="00785234" w:rsidP="00785234">
      <w:pPr>
        <w:spacing w:before="120" w:after="0" w:line="240" w:lineRule="auto"/>
        <w:ind w:right="11"/>
        <w:jc w:val="both"/>
        <w:rPr>
          <w:rFonts w:ascii="Arial" w:eastAsia="Times New Roman" w:hAnsi="Arial"/>
          <w:b/>
          <w:bCs/>
          <w:sz w:val="20"/>
          <w:szCs w:val="20"/>
          <w:lang w:eastAsia="it-IT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283"/>
        <w:gridCol w:w="424"/>
        <w:gridCol w:w="282"/>
        <w:gridCol w:w="707"/>
        <w:gridCol w:w="424"/>
        <w:gridCol w:w="284"/>
        <w:gridCol w:w="638"/>
        <w:gridCol w:w="89"/>
        <w:gridCol w:w="208"/>
        <w:gridCol w:w="511"/>
        <w:gridCol w:w="488"/>
        <w:gridCol w:w="1956"/>
        <w:gridCol w:w="305"/>
        <w:gridCol w:w="136"/>
        <w:gridCol w:w="519"/>
        <w:gridCol w:w="1820"/>
      </w:tblGrid>
      <w:tr w:rsidR="00785234" w:rsidRPr="00182F1A" w:rsidTr="00785234">
        <w:tc>
          <w:tcPr>
            <w:tcW w:w="2523" w:type="dxa"/>
            <w:gridSpan w:val="5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Il/la sottoscritto/a </w:t>
            </w:r>
          </w:p>
        </w:tc>
        <w:tc>
          <w:tcPr>
            <w:tcW w:w="7371" w:type="dxa"/>
            <w:gridSpan w:val="12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bookmarkStart w:id="0" w:name="_GoBack"/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bookmarkEnd w:id="0"/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234" w:rsidRPr="00182F1A" w:rsidTr="00785234">
        <w:tc>
          <w:tcPr>
            <w:tcW w:w="1531" w:type="dxa"/>
            <w:gridSpan w:val="3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Nato/a </w:t>
            </w:r>
            <w:proofErr w:type="spellStart"/>
            <w:r w:rsidRPr="00182F1A">
              <w:rPr>
                <w:rFonts w:ascii="Arial" w:hAnsi="Arial" w:cs="Arial"/>
                <w:b/>
                <w:sz w:val="20"/>
                <w:szCs w:val="20"/>
              </w:rPr>
              <w:t>a</w:t>
            </w:r>
            <w:proofErr w:type="spellEnd"/>
          </w:p>
        </w:tc>
        <w:tc>
          <w:tcPr>
            <w:tcW w:w="2341" w:type="dxa"/>
            <w:gridSpan w:val="5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09" w:type="dxa"/>
            <w:gridSpan w:val="3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82F1A">
              <w:rPr>
                <w:rFonts w:ascii="Arial" w:hAnsi="Arial" w:cs="Arial"/>
                <w:b/>
                <w:sz w:val="20"/>
                <w:szCs w:val="20"/>
              </w:rPr>
              <w:t>Prov</w:t>
            </w:r>
            <w:proofErr w:type="spellEnd"/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2450" w:type="dxa"/>
            <w:gridSpan w:val="2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30" w:type="dxa"/>
            <w:gridSpan w:val="2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il</w:t>
            </w:r>
          </w:p>
        </w:tc>
        <w:tc>
          <w:tcPr>
            <w:tcW w:w="2333" w:type="dxa"/>
            <w:gridSpan w:val="2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234" w:rsidRPr="00182F1A" w:rsidTr="00785234">
        <w:trPr>
          <w:trHeight w:val="436"/>
        </w:trPr>
        <w:tc>
          <w:tcPr>
            <w:tcW w:w="9894" w:type="dxa"/>
            <w:gridSpan w:val="17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In qualità di (</w:t>
            </w:r>
            <w:r w:rsidRPr="00182F1A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selezionare, in alternativa, la casella corrispondente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785234" w:rsidRPr="00182F1A" w:rsidTr="00785234">
        <w:trPr>
          <w:trHeight w:val="502"/>
        </w:trPr>
        <w:tc>
          <w:tcPr>
            <w:tcW w:w="822" w:type="dxa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72" w:type="dxa"/>
            <w:gridSpan w:val="16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Selezionare Carica"/>
                    <w:listEntry w:val="Amministratore delegato"/>
                    <w:listEntry w:val="Presidente del CDA"/>
                    <w:listEntry w:val="Amministratore unico"/>
                    <w:listEntry w:val="Titolare di Impresa individuale"/>
                    <w:listEntry w:val="Socio amministratore"/>
                    <w:listEntry w:val="Socio accomandatario"/>
                    <w:listEntry w:val="Socio accomandante"/>
                    <w:listEntry w:val="Consigliere"/>
                    <w:listEntry w:val="Membro del comitato esecutivo"/>
                    <w:listEntry w:val="Institore/Direttore generale"/>
                  </w:ddList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FORMDROPDOWN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e Legale rappresentante </w:t>
            </w:r>
          </w:p>
        </w:tc>
      </w:tr>
      <w:tr w:rsidR="00785234" w:rsidRPr="00182F1A" w:rsidTr="00785234">
        <w:trPr>
          <w:trHeight w:val="327"/>
        </w:trPr>
        <w:tc>
          <w:tcPr>
            <w:tcW w:w="9894" w:type="dxa"/>
            <w:gridSpan w:val="17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ovvero</w:t>
            </w:r>
          </w:p>
        </w:tc>
      </w:tr>
      <w:tr w:rsidR="00785234" w:rsidRPr="00182F1A" w:rsidTr="00785234">
        <w:trPr>
          <w:trHeight w:val="502"/>
        </w:trPr>
        <w:tc>
          <w:tcPr>
            <w:tcW w:w="822" w:type="dxa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6750" w:type="dxa"/>
            <w:gridSpan w:val="14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Procuratore (</w:t>
            </w:r>
            <w:r w:rsidRPr="00182F1A">
              <w:rPr>
                <w:rFonts w:ascii="Arial" w:hAnsi="Arial" w:cs="Arial"/>
                <w:b/>
                <w:i/>
                <w:sz w:val="20"/>
                <w:szCs w:val="20"/>
              </w:rPr>
              <w:t>in tal caso indicare gli estremi della relativa procura e inserire nel sistema copia della stessa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322" w:type="dxa"/>
            <w:gridSpan w:val="2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407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234" w:rsidRPr="00182F1A" w:rsidTr="00785234">
        <w:trPr>
          <w:trHeight w:val="502"/>
        </w:trPr>
        <w:tc>
          <w:tcPr>
            <w:tcW w:w="2948" w:type="dxa"/>
            <w:gridSpan w:val="6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ell’</w:t>
            </w:r>
            <w:r>
              <w:rPr>
                <w:rFonts w:ascii="Arial" w:hAnsi="Arial" w:cs="Arial"/>
                <w:b/>
                <w:sz w:val="20"/>
                <w:szCs w:val="20"/>
              </w:rPr>
              <w:t>operatore economico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946" w:type="dxa"/>
            <w:gridSpan w:val="11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89"/>
                  <w:enabled/>
                  <w:calcOnExit w:val="0"/>
                  <w:textInput>
                    <w:default w:val="Indicare Ragione sociale per esteso"/>
                  </w:textInput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Indicare Ragione sociale per esteso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234" w:rsidRPr="00182F1A" w:rsidTr="00785234">
        <w:tc>
          <w:tcPr>
            <w:tcW w:w="9894" w:type="dxa"/>
            <w:gridSpan w:val="17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con sede legale in: 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234" w:rsidRPr="00182F1A" w:rsidTr="00785234">
        <w:tc>
          <w:tcPr>
            <w:tcW w:w="1106" w:type="dxa"/>
            <w:gridSpan w:val="2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Via</w:t>
            </w:r>
          </w:p>
        </w:tc>
        <w:tc>
          <w:tcPr>
            <w:tcW w:w="6025" w:type="dxa"/>
            <w:gridSpan w:val="11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19" w:type="dxa"/>
            <w:gridSpan w:val="2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n.</w:t>
            </w:r>
          </w:p>
        </w:tc>
        <w:tc>
          <w:tcPr>
            <w:tcW w:w="2344" w:type="dxa"/>
            <w:gridSpan w:val="2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234" w:rsidRPr="00182F1A" w:rsidTr="00785234">
        <w:tc>
          <w:tcPr>
            <w:tcW w:w="1106" w:type="dxa"/>
            <w:gridSpan w:val="2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C.A.P.</w:t>
            </w:r>
          </w:p>
        </w:tc>
        <w:tc>
          <w:tcPr>
            <w:tcW w:w="2127" w:type="dxa"/>
            <w:gridSpan w:val="5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8" w:type="dxa"/>
            <w:gridSpan w:val="2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Città</w:t>
            </w:r>
          </w:p>
        </w:tc>
        <w:tc>
          <w:tcPr>
            <w:tcW w:w="3170" w:type="dxa"/>
            <w:gridSpan w:val="4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61" w:type="dxa"/>
            <w:gridSpan w:val="3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Prov.</w:t>
            </w:r>
          </w:p>
        </w:tc>
        <w:tc>
          <w:tcPr>
            <w:tcW w:w="1802" w:type="dxa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85234" w:rsidRPr="00182F1A" w:rsidTr="00785234">
        <w:trPr>
          <w:trHeight w:val="591"/>
        </w:trPr>
        <w:tc>
          <w:tcPr>
            <w:tcW w:w="1814" w:type="dxa"/>
            <w:gridSpan w:val="4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Telefono</w:t>
            </w:r>
          </w:p>
        </w:tc>
        <w:tc>
          <w:tcPr>
            <w:tcW w:w="3356" w:type="dxa"/>
            <w:gridSpan w:val="8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1" w:name="Testo12"/>
            <w:r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  <w:bookmarkEnd w:id="1"/>
          </w:p>
        </w:tc>
        <w:tc>
          <w:tcPr>
            <w:tcW w:w="2266" w:type="dxa"/>
            <w:gridSpan w:val="2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Fax</w:t>
            </w:r>
          </w:p>
        </w:tc>
        <w:tc>
          <w:tcPr>
            <w:tcW w:w="2458" w:type="dxa"/>
            <w:gridSpan w:val="3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bookmarkStart w:id="2" w:name="Testo164"/>
            <w:r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  <w:bookmarkEnd w:id="2"/>
          </w:p>
        </w:tc>
      </w:tr>
      <w:tr w:rsidR="00785234" w:rsidRPr="00182F1A" w:rsidTr="00785234">
        <w:trPr>
          <w:trHeight w:val="939"/>
        </w:trPr>
        <w:tc>
          <w:tcPr>
            <w:tcW w:w="1814" w:type="dxa"/>
            <w:gridSpan w:val="4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e-mail</w:t>
            </w:r>
          </w:p>
        </w:tc>
        <w:tc>
          <w:tcPr>
            <w:tcW w:w="2355" w:type="dxa"/>
            <w:gridSpan w:val="6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3267" w:type="dxa"/>
            <w:gridSpan w:val="4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Indirizzo di Posta elettronica certificata</w:t>
            </w:r>
          </w:p>
        </w:tc>
        <w:tc>
          <w:tcPr>
            <w:tcW w:w="2458" w:type="dxa"/>
            <w:gridSpan w:val="3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:rsidR="00057F84" w:rsidRPr="00785234" w:rsidRDefault="00057F84" w:rsidP="000A1662">
      <w:pPr>
        <w:spacing w:after="0" w:line="240" w:lineRule="auto"/>
        <w:ind w:right="11"/>
        <w:jc w:val="both"/>
        <w:rPr>
          <w:rFonts w:ascii="Arial" w:eastAsia="Times New Roman" w:hAnsi="Arial"/>
          <w:b/>
          <w:lang w:eastAsia="it-IT"/>
        </w:rPr>
      </w:pPr>
    </w:p>
    <w:p w:rsidR="0064228D" w:rsidRPr="00182F1A" w:rsidRDefault="0064228D" w:rsidP="00181882">
      <w:pPr>
        <w:spacing w:before="120" w:after="0" w:line="280" w:lineRule="exact"/>
        <w:ind w:right="11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182F1A">
        <w:rPr>
          <w:rFonts w:ascii="Arial" w:hAnsi="Arial" w:cs="Arial"/>
          <w:b/>
          <w:sz w:val="20"/>
          <w:szCs w:val="20"/>
        </w:rPr>
        <w:t>CHIEDE</w:t>
      </w:r>
    </w:p>
    <w:p w:rsidR="00524CB3" w:rsidRDefault="0064228D" w:rsidP="00181882">
      <w:pPr>
        <w:pStyle w:val="sche3"/>
        <w:spacing w:before="120" w:after="120" w:line="280" w:lineRule="exact"/>
        <w:ind w:right="11"/>
        <w:rPr>
          <w:rFonts w:ascii="Arial" w:hAnsi="Arial" w:cs="Arial"/>
          <w:lang w:val="it-IT"/>
        </w:rPr>
      </w:pPr>
      <w:r w:rsidRPr="00182F1A">
        <w:rPr>
          <w:rFonts w:ascii="Arial" w:hAnsi="Arial" w:cs="Arial"/>
          <w:bCs/>
          <w:color w:val="000000"/>
          <w:lang w:val="it-IT"/>
        </w:rPr>
        <w:t xml:space="preserve">di partecipare alla </w:t>
      </w:r>
      <w:r w:rsidR="00EE12FF" w:rsidRPr="00182F1A">
        <w:rPr>
          <w:rFonts w:ascii="Arial" w:hAnsi="Arial" w:cs="Arial"/>
          <w:bCs/>
          <w:color w:val="000000"/>
          <w:lang w:val="it-IT"/>
        </w:rPr>
        <w:t>procedura</w:t>
      </w:r>
      <w:r w:rsidRPr="00182F1A">
        <w:rPr>
          <w:rFonts w:ascii="Arial" w:hAnsi="Arial" w:cs="Arial"/>
          <w:bCs/>
          <w:color w:val="000000"/>
          <w:lang w:val="it-IT"/>
        </w:rPr>
        <w:t xml:space="preserve"> in oggetto </w:t>
      </w:r>
      <w:r w:rsidR="00CC7512" w:rsidRPr="00182F1A">
        <w:rPr>
          <w:rFonts w:ascii="Arial" w:hAnsi="Arial" w:cs="Arial"/>
          <w:lang w:val="it-IT"/>
        </w:rPr>
        <w:t>c</w:t>
      </w:r>
      <w:r w:rsidR="00575721" w:rsidRPr="00182F1A">
        <w:rPr>
          <w:rFonts w:ascii="Arial" w:hAnsi="Arial" w:cs="Arial"/>
          <w:lang w:val="it-IT"/>
        </w:rPr>
        <w:t>ome</w:t>
      </w:r>
      <w:r w:rsidR="00CC7512" w:rsidRPr="00182F1A">
        <w:rPr>
          <w:rFonts w:ascii="Arial" w:hAnsi="Arial" w:cs="Arial"/>
          <w:lang w:val="it-IT"/>
        </w:rPr>
        <w:t xml:space="preserve"> </w:t>
      </w:r>
      <w:r w:rsidRPr="00182F1A">
        <w:rPr>
          <w:rFonts w:ascii="Arial" w:hAnsi="Arial" w:cs="Arial"/>
          <w:lang w:val="it-IT"/>
        </w:rPr>
        <w:t>(</w:t>
      </w:r>
      <w:r w:rsidRPr="00182F1A">
        <w:rPr>
          <w:rFonts w:ascii="Arial" w:hAnsi="Arial" w:cs="Arial"/>
          <w:i/>
          <w:lang w:val="it-IT"/>
        </w:rPr>
        <w:t>selezionare la casella corrispondente</w:t>
      </w:r>
      <w:r w:rsidR="009E4D8F" w:rsidRPr="00182F1A">
        <w:rPr>
          <w:rFonts w:ascii="Arial" w:hAnsi="Arial" w:cs="Arial"/>
          <w:i/>
          <w:lang w:val="it-IT"/>
        </w:rPr>
        <w:t xml:space="preserve"> e fornire le eventuali informazioni richieste</w:t>
      </w:r>
      <w:r w:rsidRPr="00182F1A">
        <w:rPr>
          <w:rFonts w:ascii="Arial" w:hAnsi="Arial" w:cs="Arial"/>
          <w:lang w:val="it-IT"/>
        </w:rPr>
        <w:t>):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494"/>
        <w:gridCol w:w="2112"/>
        <w:gridCol w:w="296"/>
        <w:gridCol w:w="567"/>
        <w:gridCol w:w="1416"/>
        <w:gridCol w:w="1179"/>
        <w:gridCol w:w="238"/>
        <w:gridCol w:w="197"/>
        <w:gridCol w:w="1644"/>
        <w:gridCol w:w="1275"/>
      </w:tblGrid>
      <w:tr w:rsidR="00785234" w:rsidRPr="00182F1A" w:rsidTr="00522679">
        <w:trPr>
          <w:trHeight w:val="265"/>
        </w:trPr>
        <w:tc>
          <w:tcPr>
            <w:tcW w:w="505" w:type="dxa"/>
            <w:vMerge w:val="restart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494" w:type="dxa"/>
            <w:vMerge w:val="restart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ontrollo73"/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91" w:type="dxa"/>
            <w:gridSpan w:val="4"/>
            <w:vMerge w:val="restart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Operatore economico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 singol</w:t>
            </w: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, e in particolare come:</w:t>
            </w:r>
          </w:p>
        </w:tc>
        <w:tc>
          <w:tcPr>
            <w:tcW w:w="4533" w:type="dxa"/>
            <w:gridSpan w:val="5"/>
            <w:vAlign w:val="center"/>
          </w:tcPr>
          <w:p w:rsidR="00785234" w:rsidRPr="00182F1A" w:rsidRDefault="00785234" w:rsidP="00785234">
            <w:pPr>
              <w:tabs>
                <w:tab w:val="left" w:pos="317"/>
                <w:tab w:val="left" w:pos="459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82F1A">
              <w:rPr>
                <w:rFonts w:ascii="Arial" w:hAnsi="Arial" w:cs="Arial"/>
                <w:sz w:val="20"/>
                <w:szCs w:val="20"/>
              </w:rPr>
              <w:t>Impresa individuale</w:t>
            </w:r>
          </w:p>
        </w:tc>
      </w:tr>
      <w:tr w:rsidR="00785234" w:rsidRPr="00182F1A" w:rsidTr="00522679">
        <w:trPr>
          <w:trHeight w:val="512"/>
        </w:trPr>
        <w:tc>
          <w:tcPr>
            <w:tcW w:w="505" w:type="dxa"/>
            <w:vMerge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494" w:type="dxa"/>
            <w:vMerge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1" w:type="dxa"/>
            <w:gridSpan w:val="4"/>
            <w:vMerge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3" w:type="dxa"/>
            <w:gridSpan w:val="5"/>
            <w:vAlign w:val="center"/>
          </w:tcPr>
          <w:p w:rsidR="00785234" w:rsidRPr="00182F1A" w:rsidRDefault="00785234" w:rsidP="00785234">
            <w:pPr>
              <w:tabs>
                <w:tab w:val="left" w:pos="459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82F1A">
              <w:rPr>
                <w:rFonts w:ascii="Arial" w:hAnsi="Arial" w:cs="Arial"/>
                <w:sz w:val="20"/>
                <w:szCs w:val="20"/>
              </w:rPr>
              <w:t>Società commerciale</w:t>
            </w:r>
          </w:p>
        </w:tc>
      </w:tr>
      <w:tr w:rsidR="00785234" w:rsidRPr="00182F1A" w:rsidTr="00522679">
        <w:trPr>
          <w:trHeight w:val="531"/>
        </w:trPr>
        <w:tc>
          <w:tcPr>
            <w:tcW w:w="505" w:type="dxa"/>
            <w:vMerge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494" w:type="dxa"/>
            <w:vMerge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1" w:type="dxa"/>
            <w:gridSpan w:val="4"/>
            <w:vMerge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3" w:type="dxa"/>
            <w:gridSpan w:val="5"/>
            <w:vAlign w:val="center"/>
          </w:tcPr>
          <w:p w:rsidR="00785234" w:rsidRPr="00182F1A" w:rsidRDefault="00785234" w:rsidP="00785234">
            <w:pPr>
              <w:tabs>
                <w:tab w:val="left" w:pos="459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82F1A">
              <w:rPr>
                <w:rFonts w:ascii="Arial" w:hAnsi="Arial" w:cs="Arial"/>
                <w:sz w:val="20"/>
                <w:szCs w:val="20"/>
              </w:rPr>
              <w:t>Società cooperativa</w:t>
            </w:r>
          </w:p>
        </w:tc>
      </w:tr>
      <w:tr w:rsidR="00785234" w:rsidRPr="00182F1A" w:rsidTr="00785234">
        <w:trPr>
          <w:trHeight w:val="414"/>
        </w:trPr>
        <w:tc>
          <w:tcPr>
            <w:tcW w:w="9923" w:type="dxa"/>
            <w:gridSpan w:val="11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lastRenderedPageBreak/>
              <w:t>----------------------------</w:t>
            </w:r>
          </w:p>
        </w:tc>
      </w:tr>
      <w:tr w:rsidR="00785234" w:rsidRPr="00182F1A" w:rsidTr="00522679">
        <w:trPr>
          <w:trHeight w:val="531"/>
        </w:trPr>
        <w:tc>
          <w:tcPr>
            <w:tcW w:w="505" w:type="dxa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494" w:type="dxa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ontrollo74"/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8924" w:type="dxa"/>
            <w:gridSpan w:val="9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Consorzio di cui all’art. </w:t>
            </w:r>
            <w:r>
              <w:rPr>
                <w:rFonts w:ascii="Arial" w:hAnsi="Arial" w:cs="Arial"/>
                <w:b/>
                <w:sz w:val="20"/>
                <w:szCs w:val="20"/>
              </w:rPr>
              <w:t>65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, comma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, lettera b) del D.Lgs. </w:t>
            </w:r>
            <w:r>
              <w:rPr>
                <w:rFonts w:ascii="Arial" w:hAnsi="Arial" w:cs="Arial"/>
                <w:b/>
                <w:sz w:val="20"/>
                <w:szCs w:val="20"/>
              </w:rPr>
              <w:t>36/2023</w:t>
            </w:r>
          </w:p>
        </w:tc>
      </w:tr>
      <w:tr w:rsidR="00785234" w:rsidRPr="00182F1A" w:rsidTr="00785234">
        <w:trPr>
          <w:trHeight w:val="414"/>
        </w:trPr>
        <w:tc>
          <w:tcPr>
            <w:tcW w:w="9923" w:type="dxa"/>
            <w:gridSpan w:val="11"/>
            <w:vAlign w:val="center"/>
          </w:tcPr>
          <w:p w:rsidR="00785234" w:rsidRPr="00522679" w:rsidRDefault="00785234" w:rsidP="00522679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----------------------------</w:t>
            </w:r>
          </w:p>
        </w:tc>
      </w:tr>
      <w:tr w:rsidR="00522679" w:rsidRPr="00182F1A" w:rsidTr="00522679">
        <w:trPr>
          <w:trHeight w:val="531"/>
        </w:trPr>
        <w:tc>
          <w:tcPr>
            <w:tcW w:w="505" w:type="dxa"/>
            <w:vAlign w:val="center"/>
          </w:tcPr>
          <w:p w:rsidR="00522679" w:rsidRPr="00182F1A" w:rsidRDefault="00522679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494" w:type="dxa"/>
            <w:vAlign w:val="center"/>
          </w:tcPr>
          <w:p w:rsidR="00522679" w:rsidRPr="00182F1A" w:rsidRDefault="00522679" w:rsidP="00DF717F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24" w:type="dxa"/>
            <w:gridSpan w:val="9"/>
            <w:vAlign w:val="center"/>
          </w:tcPr>
          <w:p w:rsidR="00522679" w:rsidRPr="00182F1A" w:rsidRDefault="00522679" w:rsidP="00522679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Consorzio di cui all’art. </w:t>
            </w:r>
            <w:r>
              <w:rPr>
                <w:rFonts w:ascii="Arial" w:hAnsi="Arial" w:cs="Arial"/>
                <w:b/>
                <w:sz w:val="20"/>
                <w:szCs w:val="20"/>
              </w:rPr>
              <w:t>65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, comma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, lettera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) del D.Lgs. </w:t>
            </w:r>
            <w:r>
              <w:rPr>
                <w:rFonts w:ascii="Arial" w:hAnsi="Arial" w:cs="Arial"/>
                <w:b/>
                <w:sz w:val="20"/>
                <w:szCs w:val="20"/>
              </w:rPr>
              <w:t>36/2023</w:t>
            </w:r>
          </w:p>
        </w:tc>
      </w:tr>
      <w:tr w:rsidR="00522679" w:rsidRPr="00182F1A" w:rsidTr="00DF717F">
        <w:trPr>
          <w:trHeight w:val="531"/>
        </w:trPr>
        <w:tc>
          <w:tcPr>
            <w:tcW w:w="9923" w:type="dxa"/>
            <w:gridSpan w:val="11"/>
            <w:vAlign w:val="center"/>
          </w:tcPr>
          <w:p w:rsidR="00522679" w:rsidRPr="00182F1A" w:rsidRDefault="00522679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22679">
              <w:rPr>
                <w:rFonts w:ascii="Arial" w:hAnsi="Arial" w:cs="Arial"/>
                <w:b/>
                <w:sz w:val="20"/>
                <w:szCs w:val="20"/>
              </w:rPr>
              <w:t>----------------------------</w:t>
            </w:r>
          </w:p>
        </w:tc>
      </w:tr>
      <w:tr w:rsidR="00785234" w:rsidRPr="00182F1A" w:rsidTr="00522679">
        <w:trPr>
          <w:trHeight w:val="531"/>
        </w:trPr>
        <w:tc>
          <w:tcPr>
            <w:tcW w:w="505" w:type="dxa"/>
            <w:vAlign w:val="center"/>
          </w:tcPr>
          <w:p w:rsidR="00785234" w:rsidRPr="00182F1A" w:rsidRDefault="00522679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494" w:type="dxa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24" w:type="dxa"/>
            <w:gridSpan w:val="9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Consorzio di cui all’art. </w:t>
            </w:r>
            <w:r>
              <w:rPr>
                <w:rFonts w:ascii="Arial" w:hAnsi="Arial" w:cs="Arial"/>
                <w:b/>
                <w:sz w:val="20"/>
                <w:szCs w:val="20"/>
              </w:rPr>
              <w:t>65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, comma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, lettera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) del D.Lgs. </w:t>
            </w:r>
            <w:r>
              <w:rPr>
                <w:rFonts w:ascii="Arial" w:hAnsi="Arial" w:cs="Arial"/>
                <w:b/>
                <w:sz w:val="20"/>
                <w:szCs w:val="20"/>
              </w:rPr>
              <w:t>36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/20</w:t>
            </w:r>
            <w:r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</w:tr>
      <w:tr w:rsidR="00785234" w:rsidRPr="00182F1A" w:rsidTr="00785234">
        <w:trPr>
          <w:trHeight w:val="414"/>
        </w:trPr>
        <w:tc>
          <w:tcPr>
            <w:tcW w:w="9923" w:type="dxa"/>
            <w:gridSpan w:val="11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----------------------------</w:t>
            </w:r>
          </w:p>
        </w:tc>
      </w:tr>
      <w:tr w:rsidR="00522679" w:rsidRPr="00182F1A" w:rsidTr="00DF717F">
        <w:trPr>
          <w:trHeight w:val="531"/>
        </w:trPr>
        <w:tc>
          <w:tcPr>
            <w:tcW w:w="505" w:type="dxa"/>
            <w:vAlign w:val="center"/>
          </w:tcPr>
          <w:p w:rsidR="00522679" w:rsidRPr="00182F1A" w:rsidRDefault="00AA5810" w:rsidP="00DF717F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494" w:type="dxa"/>
            <w:vAlign w:val="center"/>
          </w:tcPr>
          <w:p w:rsidR="00522679" w:rsidRPr="00182F1A" w:rsidRDefault="00522679" w:rsidP="00DF717F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24" w:type="dxa"/>
            <w:gridSpan w:val="9"/>
            <w:vAlign w:val="center"/>
          </w:tcPr>
          <w:p w:rsidR="00522679" w:rsidRPr="00182F1A" w:rsidRDefault="00AA5810" w:rsidP="00AA5810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A5810">
              <w:rPr>
                <w:rFonts w:ascii="Arial" w:hAnsi="Arial" w:cs="Arial"/>
                <w:b/>
                <w:sz w:val="20"/>
                <w:szCs w:val="20"/>
              </w:rPr>
              <w:t xml:space="preserve">Consorzio ordinario costituito di cui all’art. 65, comma 2, lettera </w:t>
            </w:r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AA5810">
              <w:rPr>
                <w:rFonts w:ascii="Arial" w:hAnsi="Arial" w:cs="Arial"/>
                <w:b/>
                <w:sz w:val="20"/>
                <w:szCs w:val="20"/>
              </w:rPr>
              <w:t>), del D. Lgs. 36/2023</w:t>
            </w:r>
          </w:p>
        </w:tc>
      </w:tr>
      <w:tr w:rsidR="00522679" w:rsidRPr="00182F1A" w:rsidTr="00785234">
        <w:trPr>
          <w:trHeight w:val="414"/>
        </w:trPr>
        <w:tc>
          <w:tcPr>
            <w:tcW w:w="9923" w:type="dxa"/>
            <w:gridSpan w:val="11"/>
            <w:vAlign w:val="center"/>
          </w:tcPr>
          <w:p w:rsidR="00522679" w:rsidRPr="00182F1A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22679">
              <w:rPr>
                <w:rFonts w:ascii="Arial" w:hAnsi="Arial" w:cs="Arial"/>
                <w:b/>
                <w:sz w:val="20"/>
                <w:szCs w:val="20"/>
              </w:rPr>
              <w:t>----------------------------</w:t>
            </w:r>
          </w:p>
        </w:tc>
      </w:tr>
      <w:tr w:rsidR="00AA5810" w:rsidRPr="003142E7" w:rsidTr="00522679">
        <w:trPr>
          <w:trHeight w:val="531"/>
        </w:trPr>
        <w:tc>
          <w:tcPr>
            <w:tcW w:w="505" w:type="dxa"/>
            <w:vMerge w:val="restart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494" w:type="dxa"/>
            <w:vMerge w:val="restart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08" w:type="dxa"/>
            <w:gridSpan w:val="2"/>
            <w:vMerge w:val="restart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t>Consorziat</w:t>
            </w: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t xml:space="preserve"> per conto del quale il seguente Consorzio </w:t>
            </w:r>
            <w:r w:rsidRPr="00AA5810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AA5810">
              <w:rPr>
                <w:rFonts w:ascii="Arial" w:hAnsi="Arial" w:cs="Arial"/>
                <w:b/>
                <w:i/>
                <w:sz w:val="20"/>
                <w:szCs w:val="20"/>
              </w:rPr>
              <w:t>selezionare tipologia e indicare la Ragione sociale del Consorzio</w:t>
            </w:r>
            <w:r w:rsidRPr="003142E7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567" w:type="dxa"/>
            <w:vMerge w:val="restart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ontrollo104"/>
            <w:r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833" w:type="dxa"/>
            <w:gridSpan w:val="3"/>
            <w:vMerge w:val="restart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42E7">
              <w:rPr>
                <w:rFonts w:ascii="Arial" w:hAnsi="Arial" w:cs="Arial"/>
                <w:sz w:val="20"/>
                <w:szCs w:val="20"/>
              </w:rPr>
              <w:t xml:space="preserve">Consorzio di cui all’art. </w:t>
            </w:r>
            <w:r>
              <w:rPr>
                <w:rFonts w:ascii="Arial" w:hAnsi="Arial" w:cs="Arial"/>
                <w:sz w:val="20"/>
                <w:szCs w:val="20"/>
              </w:rPr>
              <w:t>65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comma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lettera b) del D.Lgs. </w:t>
            </w:r>
            <w:r>
              <w:rPr>
                <w:rFonts w:ascii="Arial" w:hAnsi="Arial" w:cs="Arial"/>
                <w:sz w:val="20"/>
                <w:szCs w:val="20"/>
              </w:rPr>
              <w:t>36</w:t>
            </w:r>
            <w:r w:rsidRPr="003142E7">
              <w:rPr>
                <w:rFonts w:ascii="Arial" w:hAnsi="Arial" w:cs="Arial"/>
                <w:sz w:val="20"/>
                <w:szCs w:val="20"/>
              </w:rPr>
              <w:t>/20</w:t>
            </w: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841" w:type="dxa"/>
            <w:gridSpan w:val="2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142E7">
              <w:rPr>
                <w:rFonts w:ascii="Arial" w:hAnsi="Arial" w:cs="Arial"/>
                <w:sz w:val="20"/>
                <w:szCs w:val="20"/>
                <w:u w:val="single"/>
              </w:rPr>
              <w:t>Ragione sociale</w:t>
            </w:r>
          </w:p>
        </w:tc>
        <w:tc>
          <w:tcPr>
            <w:tcW w:w="1275" w:type="dxa"/>
            <w:vMerge w:val="restart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42E7">
              <w:rPr>
                <w:rFonts w:ascii="Arial" w:hAnsi="Arial" w:cs="Arial"/>
                <w:sz w:val="20"/>
                <w:szCs w:val="20"/>
              </w:rPr>
              <w:t>partecipa</w:t>
            </w:r>
          </w:p>
        </w:tc>
      </w:tr>
      <w:tr w:rsidR="00AA5810" w:rsidRPr="003142E7" w:rsidTr="00522679">
        <w:trPr>
          <w:trHeight w:val="447"/>
        </w:trPr>
        <w:tc>
          <w:tcPr>
            <w:tcW w:w="50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3" w:type="dxa"/>
            <w:gridSpan w:val="3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73"/>
                  <w:enabled/>
                  <w:calcOnExit w:val="0"/>
                  <w:textInput/>
                </w:ffData>
              </w:fldChar>
            </w:r>
            <w:bookmarkStart w:id="6" w:name="Testo673"/>
            <w:r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27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810" w:rsidRPr="003142E7" w:rsidTr="00AA5810">
        <w:trPr>
          <w:trHeight w:val="774"/>
        </w:trPr>
        <w:tc>
          <w:tcPr>
            <w:tcW w:w="50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AA5810" w:rsidRPr="003142E7" w:rsidRDefault="00AA5810" w:rsidP="00DF717F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833" w:type="dxa"/>
            <w:gridSpan w:val="3"/>
            <w:vMerge w:val="restart"/>
            <w:vAlign w:val="center"/>
          </w:tcPr>
          <w:p w:rsidR="00AA5810" w:rsidRPr="003142E7" w:rsidRDefault="00AA5810" w:rsidP="00AA5810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42E7">
              <w:rPr>
                <w:rFonts w:ascii="Arial" w:hAnsi="Arial" w:cs="Arial"/>
                <w:sz w:val="20"/>
                <w:szCs w:val="20"/>
              </w:rPr>
              <w:t xml:space="preserve">Consorzio di cui all’art. </w:t>
            </w:r>
            <w:r>
              <w:rPr>
                <w:rFonts w:ascii="Arial" w:hAnsi="Arial" w:cs="Arial"/>
                <w:sz w:val="20"/>
                <w:szCs w:val="20"/>
              </w:rPr>
              <w:t>65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comma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lettera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) del D.Lgs. </w:t>
            </w:r>
            <w:r>
              <w:rPr>
                <w:rFonts w:ascii="Arial" w:hAnsi="Arial" w:cs="Arial"/>
                <w:sz w:val="20"/>
                <w:szCs w:val="20"/>
              </w:rPr>
              <w:t>36</w:t>
            </w:r>
            <w:r w:rsidRPr="003142E7">
              <w:rPr>
                <w:rFonts w:ascii="Arial" w:hAnsi="Arial" w:cs="Arial"/>
                <w:sz w:val="20"/>
                <w:szCs w:val="20"/>
              </w:rPr>
              <w:t>/20</w:t>
            </w: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841" w:type="dxa"/>
            <w:gridSpan w:val="2"/>
            <w:vAlign w:val="center"/>
          </w:tcPr>
          <w:p w:rsidR="00AA5810" w:rsidRPr="003142E7" w:rsidRDefault="00AA5810" w:rsidP="00DF717F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142E7">
              <w:rPr>
                <w:rFonts w:ascii="Arial" w:hAnsi="Arial" w:cs="Arial"/>
                <w:sz w:val="20"/>
                <w:szCs w:val="20"/>
                <w:u w:val="single"/>
              </w:rPr>
              <w:t>Ragione sociale</w:t>
            </w:r>
          </w:p>
        </w:tc>
        <w:tc>
          <w:tcPr>
            <w:tcW w:w="127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810" w:rsidRPr="003142E7" w:rsidTr="00522679">
        <w:trPr>
          <w:trHeight w:val="773"/>
        </w:trPr>
        <w:tc>
          <w:tcPr>
            <w:tcW w:w="50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AA5810" w:rsidRPr="003142E7" w:rsidRDefault="00AA5810" w:rsidP="00DF717F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3" w:type="dxa"/>
            <w:gridSpan w:val="3"/>
            <w:vMerge/>
            <w:vAlign w:val="center"/>
          </w:tcPr>
          <w:p w:rsidR="00AA5810" w:rsidRPr="003142E7" w:rsidRDefault="00AA5810" w:rsidP="00AA5810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Align w:val="center"/>
          </w:tcPr>
          <w:p w:rsidR="00AA5810" w:rsidRPr="003142E7" w:rsidRDefault="00AA5810" w:rsidP="00DF717F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73"/>
                  <w:enabled/>
                  <w:calcOnExit w:val="0"/>
                  <w:textInput/>
                </w:ffData>
              </w:fldCha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810" w:rsidRPr="003142E7" w:rsidTr="00522679">
        <w:trPr>
          <w:trHeight w:val="447"/>
        </w:trPr>
        <w:tc>
          <w:tcPr>
            <w:tcW w:w="50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1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ontrollo105"/>
            <w:r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833" w:type="dxa"/>
            <w:gridSpan w:val="3"/>
            <w:vMerge w:val="restart"/>
            <w:vAlign w:val="center"/>
          </w:tcPr>
          <w:p w:rsidR="00AA5810" w:rsidRPr="003142E7" w:rsidRDefault="00AA5810" w:rsidP="00AA5810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42E7">
              <w:rPr>
                <w:rFonts w:ascii="Arial" w:hAnsi="Arial" w:cs="Arial"/>
                <w:sz w:val="20"/>
                <w:szCs w:val="20"/>
              </w:rPr>
              <w:t xml:space="preserve">Consorzio di cui all’art. </w:t>
            </w:r>
            <w:r>
              <w:rPr>
                <w:rFonts w:ascii="Arial" w:hAnsi="Arial" w:cs="Arial"/>
                <w:sz w:val="20"/>
                <w:szCs w:val="20"/>
              </w:rPr>
              <w:t>65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comma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lettera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) del D.Lgs. </w:t>
            </w:r>
            <w:r>
              <w:rPr>
                <w:rFonts w:ascii="Arial" w:hAnsi="Arial" w:cs="Arial"/>
                <w:sz w:val="20"/>
                <w:szCs w:val="20"/>
              </w:rPr>
              <w:t>36</w:t>
            </w:r>
            <w:r w:rsidRPr="003142E7">
              <w:rPr>
                <w:rFonts w:ascii="Arial" w:hAnsi="Arial" w:cs="Arial"/>
                <w:sz w:val="20"/>
                <w:szCs w:val="20"/>
              </w:rPr>
              <w:t>/20</w:t>
            </w: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841" w:type="dxa"/>
            <w:gridSpan w:val="2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r w:rsidRPr="003142E7">
              <w:rPr>
                <w:rFonts w:ascii="Arial" w:hAnsi="Arial" w:cs="Arial"/>
                <w:sz w:val="20"/>
                <w:szCs w:val="20"/>
                <w:u w:val="single"/>
              </w:rPr>
              <w:t>Ragione sociale</w:t>
            </w:r>
          </w:p>
        </w:tc>
        <w:tc>
          <w:tcPr>
            <w:tcW w:w="127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810" w:rsidRPr="003142E7" w:rsidTr="00522679">
        <w:trPr>
          <w:trHeight w:val="531"/>
        </w:trPr>
        <w:tc>
          <w:tcPr>
            <w:tcW w:w="50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3" w:type="dxa"/>
            <w:gridSpan w:val="3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74"/>
                  <w:enabled/>
                  <w:calcOnExit w:val="0"/>
                  <w:textInput/>
                </w:ffData>
              </w:fldChar>
            </w:r>
            <w:bookmarkStart w:id="8" w:name="Testo674"/>
            <w:r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27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85234" w:rsidRPr="00182F1A" w:rsidTr="00785234">
        <w:trPr>
          <w:trHeight w:val="414"/>
        </w:trPr>
        <w:tc>
          <w:tcPr>
            <w:tcW w:w="9923" w:type="dxa"/>
            <w:gridSpan w:val="11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----------------------------</w:t>
            </w:r>
          </w:p>
        </w:tc>
      </w:tr>
      <w:tr w:rsidR="00785234" w:rsidTr="005226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09"/>
        </w:trPr>
        <w:tc>
          <w:tcPr>
            <w:tcW w:w="50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85234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4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Mandatario</w:t>
            </w:r>
          </w:p>
        </w:tc>
        <w:tc>
          <w:tcPr>
            <w:tcW w:w="3458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  <w:hideMark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 un Raggruppamento temporaneo </w:t>
            </w:r>
          </w:p>
        </w:tc>
        <w:tc>
          <w:tcPr>
            <w:tcW w:w="4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costituito</w:t>
            </w:r>
          </w:p>
        </w:tc>
      </w:tr>
      <w:tr w:rsidR="00785234" w:rsidTr="005226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74"/>
        </w:trPr>
        <w:tc>
          <w:tcPr>
            <w:tcW w:w="50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85234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Mandante</w:t>
            </w:r>
          </w:p>
        </w:tc>
        <w:tc>
          <w:tcPr>
            <w:tcW w:w="3458" w:type="dxa"/>
            <w:gridSpan w:val="4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costituendo</w:t>
            </w:r>
          </w:p>
        </w:tc>
      </w:tr>
    </w:tbl>
    <w:p w:rsidR="00785234" w:rsidRDefault="00785234" w:rsidP="00181882">
      <w:pPr>
        <w:pStyle w:val="sche3"/>
        <w:spacing w:before="120" w:after="120" w:line="280" w:lineRule="exact"/>
        <w:ind w:right="11"/>
        <w:rPr>
          <w:rFonts w:ascii="Arial" w:hAnsi="Arial" w:cs="Arial"/>
          <w:lang w:val="it-IT"/>
        </w:rPr>
      </w:pPr>
    </w:p>
    <w:p w:rsidR="0041518B" w:rsidRPr="00E26F8C" w:rsidRDefault="0041518B" w:rsidP="00181882">
      <w:pPr>
        <w:autoSpaceDE w:val="0"/>
        <w:autoSpaceDN w:val="0"/>
        <w:adjustRightInd w:val="0"/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E26F8C">
        <w:rPr>
          <w:rFonts w:ascii="Arial" w:hAnsi="Arial" w:cs="Arial"/>
        </w:rPr>
        <w:t xml:space="preserve">e, a tal fine, ai sensi e per gli effetti dell’art. 76 DPR 445/2000 consapevole della responsabilità e delle conseguenze civili e penali previste in caso di dichiarazioni mendaci e/o formazione od uso di atti falsi, e/o in caso di esibizione di atti contenenti dati non più corrispondenti a verità e consapevole altresì che qualora emerga la non veridicità del contenuto della presente dichiarazione </w:t>
      </w:r>
      <w:r w:rsidR="00E76A93" w:rsidRPr="00E26F8C">
        <w:rPr>
          <w:rFonts w:ascii="Arial" w:hAnsi="Arial" w:cs="Arial"/>
        </w:rPr>
        <w:t xml:space="preserve">lo </w:t>
      </w:r>
      <w:r w:rsidRPr="00E26F8C">
        <w:rPr>
          <w:rFonts w:ascii="Arial" w:hAnsi="Arial" w:cs="Arial"/>
        </w:rPr>
        <w:t xml:space="preserve">scrivente </w:t>
      </w:r>
      <w:r w:rsidR="00E76A93" w:rsidRPr="00E26F8C">
        <w:rPr>
          <w:rFonts w:ascii="Arial" w:hAnsi="Arial" w:cs="Arial"/>
        </w:rPr>
        <w:t xml:space="preserve">operatore economico </w:t>
      </w:r>
      <w:r w:rsidRPr="00E26F8C">
        <w:rPr>
          <w:rFonts w:ascii="Arial" w:hAnsi="Arial" w:cs="Arial"/>
        </w:rPr>
        <w:t xml:space="preserve">decadrà dai benefici per i quali la stessa </w:t>
      </w:r>
      <w:r w:rsidR="0006590D" w:rsidRPr="00E26F8C">
        <w:rPr>
          <w:rFonts w:ascii="Arial" w:hAnsi="Arial" w:cs="Arial"/>
        </w:rPr>
        <w:t>è</w:t>
      </w:r>
      <w:r w:rsidRPr="00E26F8C">
        <w:rPr>
          <w:rFonts w:ascii="Arial" w:hAnsi="Arial" w:cs="Arial"/>
        </w:rPr>
        <w:t xml:space="preserve"> rilasciata,</w:t>
      </w:r>
    </w:p>
    <w:p w:rsidR="00A6104B" w:rsidRPr="00182F1A" w:rsidRDefault="00A6104B" w:rsidP="00181882">
      <w:pPr>
        <w:spacing w:before="120" w:after="0" w:line="280" w:lineRule="exact"/>
        <w:ind w:right="11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182F1A">
        <w:rPr>
          <w:rFonts w:ascii="Arial" w:hAnsi="Arial" w:cs="Arial"/>
          <w:b/>
          <w:sz w:val="20"/>
          <w:szCs w:val="20"/>
        </w:rPr>
        <w:t>DICHIARA</w:t>
      </w:r>
      <w:r w:rsidR="004A7383" w:rsidRPr="00182F1A">
        <w:rPr>
          <w:rFonts w:ascii="Arial" w:hAnsi="Arial" w:cs="Arial"/>
          <w:b/>
          <w:sz w:val="20"/>
          <w:szCs w:val="20"/>
        </w:rPr>
        <w:t xml:space="preserve"> SOTTO LA PROPRIA RESPONSABILITA’</w:t>
      </w:r>
    </w:p>
    <w:p w:rsidR="00A6104B" w:rsidRPr="00E26F8C" w:rsidRDefault="00EA1D0F" w:rsidP="00E26F8C">
      <w:pPr>
        <w:numPr>
          <w:ilvl w:val="0"/>
          <w:numId w:val="1"/>
        </w:numPr>
        <w:tabs>
          <w:tab w:val="num" w:pos="560"/>
        </w:tabs>
        <w:spacing w:before="120" w:after="120" w:line="280" w:lineRule="exact"/>
        <w:ind w:left="555" w:right="11" w:hanging="357"/>
        <w:jc w:val="both"/>
        <w:rPr>
          <w:rFonts w:ascii="Arial" w:hAnsi="Arial" w:cs="Arial"/>
        </w:rPr>
      </w:pPr>
      <w:r w:rsidRPr="00E26F8C">
        <w:rPr>
          <w:rFonts w:ascii="Arial" w:hAnsi="Arial" w:cs="Arial"/>
          <w:b/>
          <w:bCs/>
          <w:i/>
          <w:iCs/>
        </w:rPr>
        <w:t xml:space="preserve"> </w:t>
      </w:r>
      <w:r w:rsidR="006C5C86" w:rsidRPr="00E26F8C">
        <w:rPr>
          <w:rFonts w:ascii="Arial" w:hAnsi="Arial" w:cs="Arial"/>
          <w:b/>
          <w:bCs/>
          <w:i/>
          <w:iCs/>
        </w:rPr>
        <w:t>[da compilare nel caso in cui la presente dichiarazione sia resa da operatore economico a iscritto nel Registro delle Imprese]</w:t>
      </w:r>
      <w:r w:rsidR="006C5C86" w:rsidRPr="00E26F8C">
        <w:rPr>
          <w:rFonts w:ascii="Arial" w:hAnsi="Arial" w:cs="Arial"/>
        </w:rPr>
        <w:t xml:space="preserve"> </w:t>
      </w:r>
      <w:r w:rsidR="00060D91" w:rsidRPr="00E26F8C">
        <w:rPr>
          <w:rFonts w:ascii="Arial" w:hAnsi="Arial" w:cs="Arial"/>
        </w:rPr>
        <w:t xml:space="preserve"> che l’operatore economico è iscritto nel </w:t>
      </w:r>
      <w:r w:rsidR="00060D91" w:rsidRPr="00E26F8C">
        <w:rPr>
          <w:rFonts w:ascii="Arial" w:hAnsi="Arial" w:cs="Arial"/>
        </w:rPr>
        <w:lastRenderedPageBreak/>
        <w:t xml:space="preserve">Registro delle Imprese </w:t>
      </w:r>
      <w:r w:rsidR="00E26F8C">
        <w:rPr>
          <w:rFonts w:ascii="Arial" w:hAnsi="Arial" w:cs="Arial"/>
        </w:rPr>
        <w:t>presso la</w:t>
      </w:r>
      <w:r w:rsidR="00060D91" w:rsidRPr="00E26F8C">
        <w:rPr>
          <w:rFonts w:ascii="Arial" w:hAnsi="Arial" w:cs="Arial"/>
        </w:rPr>
        <w:t xml:space="preserve"> Camera di commercio di </w:t>
      </w:r>
      <w:r w:rsidR="00060D91" w:rsidRPr="00E26F8C">
        <w:rPr>
          <w:rFonts w:ascii="Arial" w:hAnsi="Arial" w:cs="Arial"/>
          <w:b/>
        </w:rPr>
        <w:fldChar w:fldCharType="begin">
          <w:ffData>
            <w:name w:val="Testo15"/>
            <w:enabled/>
            <w:calcOnExit w:val="0"/>
            <w:textInput/>
          </w:ffData>
        </w:fldChar>
      </w:r>
      <w:bookmarkStart w:id="9" w:name="Testo15"/>
      <w:r w:rsidR="00060D91" w:rsidRPr="00E26F8C">
        <w:rPr>
          <w:rFonts w:ascii="Arial" w:hAnsi="Arial" w:cs="Arial"/>
          <w:b/>
        </w:rPr>
        <w:instrText xml:space="preserve"> FORMTEXT </w:instrText>
      </w:r>
      <w:r w:rsidR="00060D91" w:rsidRPr="00E26F8C">
        <w:rPr>
          <w:rFonts w:ascii="Arial" w:hAnsi="Arial" w:cs="Arial"/>
          <w:b/>
        </w:rPr>
      </w:r>
      <w:r w:rsidR="00060D91" w:rsidRPr="00E26F8C">
        <w:rPr>
          <w:rFonts w:ascii="Arial" w:hAnsi="Arial" w:cs="Arial"/>
          <w:b/>
        </w:rPr>
        <w:fldChar w:fldCharType="separate"/>
      </w:r>
      <w:r w:rsidR="00060D91" w:rsidRPr="00E26F8C">
        <w:rPr>
          <w:rFonts w:ascii="Arial" w:hAnsi="Arial" w:cs="Arial"/>
          <w:b/>
        </w:rPr>
        <w:t> </w:t>
      </w:r>
      <w:r w:rsidR="00060D91" w:rsidRPr="00E26F8C">
        <w:rPr>
          <w:rFonts w:ascii="Arial" w:hAnsi="Arial" w:cs="Arial"/>
          <w:b/>
        </w:rPr>
        <w:t> </w:t>
      </w:r>
      <w:r w:rsidR="00060D91" w:rsidRPr="00E26F8C">
        <w:rPr>
          <w:rFonts w:ascii="Arial" w:hAnsi="Arial" w:cs="Arial"/>
          <w:b/>
        </w:rPr>
        <w:t> </w:t>
      </w:r>
      <w:r w:rsidR="00060D91" w:rsidRPr="00E26F8C">
        <w:rPr>
          <w:rFonts w:ascii="Arial" w:hAnsi="Arial" w:cs="Arial"/>
          <w:b/>
        </w:rPr>
        <w:t> </w:t>
      </w:r>
      <w:r w:rsidR="00060D91" w:rsidRPr="00E26F8C">
        <w:rPr>
          <w:rFonts w:ascii="Arial" w:hAnsi="Arial" w:cs="Arial"/>
          <w:b/>
        </w:rPr>
        <w:t> </w:t>
      </w:r>
      <w:r w:rsidR="00060D91" w:rsidRPr="00E26F8C">
        <w:rPr>
          <w:rFonts w:ascii="Arial" w:hAnsi="Arial" w:cs="Arial"/>
        </w:rPr>
        <w:fldChar w:fldCharType="end"/>
      </w:r>
      <w:bookmarkEnd w:id="9"/>
      <w:r w:rsidR="00060D91" w:rsidRPr="00E26F8C">
        <w:rPr>
          <w:rFonts w:ascii="Arial" w:hAnsi="Arial" w:cs="Arial"/>
        </w:rPr>
        <w:t xml:space="preserve">, per </w:t>
      </w:r>
      <w:r w:rsidR="00E26F8C" w:rsidRPr="00E26F8C">
        <w:rPr>
          <w:rFonts w:ascii="Arial" w:eastAsia="Times New Roman" w:hAnsi="Arial" w:cs="Arial"/>
          <w:szCs w:val="24"/>
          <w:lang w:eastAsia="it-IT"/>
        </w:rPr>
        <w:t xml:space="preserve">attività coerenti con </w:t>
      </w:r>
      <w:r w:rsidR="00E26F8C" w:rsidRPr="00E26F8C">
        <w:rPr>
          <w:rFonts w:ascii="Arial" w:hAnsi="Arial" w:cs="Arial"/>
        </w:rPr>
        <w:t xml:space="preserve">quelle oggetto della procedura di gara </w:t>
      </w:r>
      <w:r w:rsidR="00060D91" w:rsidRPr="00E26F8C">
        <w:rPr>
          <w:rFonts w:ascii="Arial" w:hAnsi="Arial" w:cs="Arial"/>
        </w:rPr>
        <w:t>e che i dati dell’iscrizione sono i seguenti (</w:t>
      </w:r>
      <w:r w:rsidR="00060D91" w:rsidRPr="00E26F8C">
        <w:rPr>
          <w:rFonts w:ascii="Arial" w:hAnsi="Arial" w:cs="Arial"/>
          <w:i/>
        </w:rPr>
        <w:t>riportare gli estremi di iscrizione</w:t>
      </w:r>
      <w:r w:rsidR="00060D91" w:rsidRPr="00E26F8C">
        <w:rPr>
          <w:rFonts w:ascii="Arial" w:hAnsi="Arial" w:cs="Arial"/>
          <w:iCs/>
          <w:vertAlign w:val="superscript"/>
        </w:rPr>
        <w:footnoteReference w:id="1"/>
      </w:r>
      <w:r w:rsidR="00060D91" w:rsidRPr="00E26F8C">
        <w:rPr>
          <w:rFonts w:ascii="Arial" w:hAnsi="Arial" w:cs="Arial"/>
        </w:rPr>
        <w:t xml:space="preserve">): </w:t>
      </w:r>
    </w:p>
    <w:tbl>
      <w:tblPr>
        <w:tblW w:w="9325" w:type="dxa"/>
        <w:tblInd w:w="564" w:type="dxa"/>
        <w:tblLayout w:type="fixed"/>
        <w:tblLook w:val="01E0" w:firstRow="1" w:lastRow="1" w:firstColumn="1" w:lastColumn="1" w:noHBand="0" w:noVBand="0"/>
      </w:tblPr>
      <w:tblGrid>
        <w:gridCol w:w="2521"/>
        <w:gridCol w:w="1843"/>
        <w:gridCol w:w="2268"/>
        <w:gridCol w:w="2693"/>
      </w:tblGrid>
      <w:tr w:rsidR="00A6104B" w:rsidRPr="00182F1A" w:rsidTr="00F81777">
        <w:trPr>
          <w:trHeight w:val="587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A6104B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numero di iscrizione: </w:t>
            </w:r>
          </w:p>
        </w:tc>
        <w:bookmarkStart w:id="10" w:name="Testo127"/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163DF7" w:rsidP="00181882">
            <w:pPr>
              <w:spacing w:before="120" w:after="120" w:line="280" w:lineRule="exact"/>
              <w:ind w:left="-8"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A6104B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data di iscrizione: 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104B" w:rsidRPr="00182F1A" w:rsidRDefault="00163DF7" w:rsidP="00181882">
            <w:pPr>
              <w:spacing w:before="120" w:after="120" w:line="280" w:lineRule="exact"/>
              <w:ind w:left="57"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A6104B" w:rsidRPr="00182F1A">
              <w:rPr>
                <w:rFonts w:ascii="Arial" w:hAnsi="Arial" w:cs="Arial"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A6104B" w:rsidRPr="00182F1A">
              <w:rPr>
                <w:rFonts w:ascii="Arial" w:hAnsi="Arial" w:cs="Arial"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6104B" w:rsidRPr="00182F1A" w:rsidTr="00F81777">
        <w:trPr>
          <w:trHeight w:val="433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A6104B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durata/data termine: </w:t>
            </w:r>
          </w:p>
        </w:tc>
        <w:tc>
          <w:tcPr>
            <w:tcW w:w="68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104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6104B" w:rsidRPr="00182F1A" w:rsidTr="00F81777">
        <w:trPr>
          <w:trHeight w:val="544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A6104B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codice attività: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A6104B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capitale sociale: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104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6104B" w:rsidRPr="00182F1A" w:rsidTr="00F81777">
        <w:trPr>
          <w:trHeight w:val="544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A6104B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codice fiscale n.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A6104B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partita IVA n.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104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C62E0" w:rsidRPr="00182F1A" w:rsidTr="00F81777">
        <w:trPr>
          <w:trHeight w:val="433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C62E0" w:rsidRPr="00182F1A" w:rsidRDefault="008C62E0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oggetto sociale: </w:t>
            </w:r>
          </w:p>
        </w:tc>
        <w:tc>
          <w:tcPr>
            <w:tcW w:w="68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C62E0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8C62E0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C62E0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62E0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62E0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62E0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62E0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AA6082" w:rsidRPr="00E26F8C" w:rsidRDefault="00E76A93" w:rsidP="00181882">
      <w:pPr>
        <w:numPr>
          <w:ilvl w:val="0"/>
          <w:numId w:val="1"/>
        </w:numPr>
        <w:tabs>
          <w:tab w:val="num" w:pos="560"/>
        </w:tabs>
        <w:spacing w:before="120" w:after="120" w:line="280" w:lineRule="exact"/>
        <w:ind w:left="555" w:right="11" w:hanging="357"/>
        <w:jc w:val="both"/>
        <w:rPr>
          <w:rFonts w:ascii="Arial" w:hAnsi="Arial" w:cs="Arial"/>
        </w:rPr>
      </w:pPr>
      <w:r w:rsidRPr="00E26F8C">
        <w:rPr>
          <w:rFonts w:ascii="Arial" w:hAnsi="Arial" w:cs="Arial"/>
        </w:rPr>
        <w:t>[</w:t>
      </w:r>
      <w:r w:rsidR="007E779A" w:rsidRPr="00E26F8C">
        <w:rPr>
          <w:rFonts w:ascii="Arial" w:hAnsi="Arial" w:cs="Arial"/>
          <w:b/>
          <w:i/>
        </w:rPr>
        <w:t>da compilare nel caso in cui la presente dichiarazione sia resa da Società di capitali</w:t>
      </w:r>
      <w:r w:rsidRPr="00E26F8C">
        <w:rPr>
          <w:rFonts w:ascii="Arial" w:hAnsi="Arial" w:cs="Arial"/>
        </w:rPr>
        <w:t xml:space="preserve">] </w:t>
      </w:r>
      <w:r w:rsidR="00A37D89" w:rsidRPr="00E26F8C">
        <w:rPr>
          <w:rFonts w:ascii="Arial" w:hAnsi="Arial" w:cs="Arial"/>
        </w:rPr>
        <w:t>che</w:t>
      </w:r>
      <w:r w:rsidR="00AA6082" w:rsidRPr="00E26F8C">
        <w:rPr>
          <w:rFonts w:ascii="Arial" w:hAnsi="Arial" w:cs="Arial"/>
        </w:rPr>
        <w:t xml:space="preserve"> l</w:t>
      </w:r>
      <w:r w:rsidR="007E779A" w:rsidRPr="00E26F8C">
        <w:rPr>
          <w:rFonts w:ascii="Arial" w:hAnsi="Arial" w:cs="Arial"/>
        </w:rPr>
        <w:t xml:space="preserve">’operatore economico </w:t>
      </w:r>
      <w:r w:rsidR="00AA6082" w:rsidRPr="00E26F8C">
        <w:rPr>
          <w:rFonts w:ascii="Arial" w:hAnsi="Arial" w:cs="Arial"/>
        </w:rPr>
        <w:t>ha un sistema di amministrazione e controllo disciplinata dal codice civile a seguito della riforma introdotta dal D.Lgs. n. 6/2003 come segue:</w:t>
      </w:r>
    </w:p>
    <w:tbl>
      <w:tblPr>
        <w:tblW w:w="934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8919"/>
      </w:tblGrid>
      <w:tr w:rsidR="00AA6082" w:rsidRPr="00182F1A" w:rsidTr="000E6E98">
        <w:trPr>
          <w:trHeight w:val="672"/>
        </w:trPr>
        <w:tc>
          <w:tcPr>
            <w:tcW w:w="427" w:type="dxa"/>
            <w:vAlign w:val="center"/>
          </w:tcPr>
          <w:p w:rsidR="00AA6082" w:rsidRPr="00182F1A" w:rsidRDefault="00AA6082" w:rsidP="00181882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19" w:type="dxa"/>
            <w:vAlign w:val="center"/>
          </w:tcPr>
          <w:p w:rsidR="00AA6082" w:rsidRPr="00182F1A" w:rsidRDefault="009250D7" w:rsidP="00181882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Sistema c.d. “tradizionale” (disciplinato agli artt. 2380-bis e ss. c.c.) </w:t>
            </w:r>
            <w:r w:rsidR="00AA6082">
              <w:rPr>
                <w:rFonts w:ascii="Arial" w:hAnsi="Arial" w:cs="Arial"/>
                <w:b/>
                <w:sz w:val="20"/>
                <w:szCs w:val="20"/>
              </w:rPr>
              <w:t>articolato su un “consiglio di amministrazione” e su un “collegio sindacale”</w:t>
            </w:r>
          </w:p>
        </w:tc>
      </w:tr>
      <w:tr w:rsidR="00AA6082" w:rsidRPr="00182F1A" w:rsidTr="000E6E98">
        <w:trPr>
          <w:trHeight w:val="672"/>
        </w:trPr>
        <w:tc>
          <w:tcPr>
            <w:tcW w:w="427" w:type="dxa"/>
            <w:vAlign w:val="center"/>
          </w:tcPr>
          <w:p w:rsidR="00AA6082" w:rsidRPr="00182F1A" w:rsidRDefault="00AA6082" w:rsidP="00181882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19" w:type="dxa"/>
            <w:vAlign w:val="center"/>
          </w:tcPr>
          <w:p w:rsidR="00AA6082" w:rsidRDefault="00AA6082" w:rsidP="00181882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Sistema c.d. “dualistico” (disciplinato agli artt. 2409-octies e ss. c.c.) articolato sul “consiglio di gestione” e sul “consiglio di sorveglianza”</w:t>
            </w:r>
          </w:p>
        </w:tc>
      </w:tr>
      <w:tr w:rsidR="00AA6082" w:rsidRPr="00182F1A" w:rsidTr="000E6E98">
        <w:trPr>
          <w:trHeight w:val="67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82" w:rsidRPr="00182F1A" w:rsidRDefault="00AA6082" w:rsidP="00181882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</w:r>
            <w:r w:rsidR="00933C5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82" w:rsidRDefault="00AA6082" w:rsidP="00181882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Sistema c.d. “monistico” fondato sulla presenza di un “consiglio di amministrazione” e di un “comitato per il controllo sulla gestione”</w:t>
            </w:r>
            <w:r w:rsidR="009250D7">
              <w:rPr>
                <w:rFonts w:ascii="Arial" w:hAnsi="Arial" w:cs="Arial"/>
                <w:b/>
                <w:sz w:val="20"/>
                <w:szCs w:val="20"/>
              </w:rPr>
              <w:t xml:space="preserve"> costituito al suo interno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9250D7">
              <w:rPr>
                <w:rFonts w:ascii="Arial" w:hAnsi="Arial" w:cs="Arial"/>
                <w:b/>
                <w:sz w:val="20"/>
                <w:szCs w:val="20"/>
              </w:rPr>
              <w:t>art</w:t>
            </w:r>
            <w:r>
              <w:rPr>
                <w:rFonts w:ascii="Arial" w:hAnsi="Arial" w:cs="Arial"/>
                <w:b/>
                <w:sz w:val="20"/>
                <w:szCs w:val="20"/>
              </w:rPr>
              <w:t>. 2409-</w:t>
            </w:r>
            <w:r w:rsidR="009250D7">
              <w:rPr>
                <w:rFonts w:ascii="Arial" w:hAnsi="Arial" w:cs="Arial"/>
                <w:b/>
                <w:sz w:val="20"/>
                <w:szCs w:val="20"/>
              </w:rPr>
              <w:t>sexiesdecies, c.1,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c.c.)</w:t>
            </w:r>
          </w:p>
        </w:tc>
      </w:tr>
    </w:tbl>
    <w:p w:rsidR="00AA6082" w:rsidRPr="000B44BD" w:rsidRDefault="009250D7" w:rsidP="00C62CC3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0B44BD">
        <w:rPr>
          <w:rFonts w:ascii="Arial" w:hAnsi="Arial" w:cs="Arial"/>
          <w:sz w:val="20"/>
          <w:szCs w:val="20"/>
        </w:rPr>
        <w:t>che</w:t>
      </w:r>
      <w:r w:rsidR="00C62CC3" w:rsidRPr="000B44B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i</w:t>
      </w:r>
      <w:r w:rsidR="00C62CC3" w:rsidRPr="000B44BD">
        <w:rPr>
          <w:rFonts w:ascii="Arial" w:hAnsi="Arial" w:cs="Arial"/>
          <w:sz w:val="20"/>
          <w:szCs w:val="20"/>
        </w:rPr>
        <w:t xml:space="preserve"> dati identificativi dei soggetti di cui all’art. 94, comma 3, del D.lgs 36/2023, sono i seguenti</w:t>
      </w:r>
      <w:r w:rsidRPr="000B44BD">
        <w:rPr>
          <w:rFonts w:ascii="Arial" w:hAnsi="Arial" w:cs="Arial"/>
          <w:sz w:val="20"/>
          <w:szCs w:val="20"/>
        </w:rPr>
        <w:t>:</w:t>
      </w:r>
    </w:p>
    <w:p w:rsidR="00AC5CF7" w:rsidRPr="007A71C2" w:rsidRDefault="00AC5CF7" w:rsidP="00EF373F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7A71C2">
        <w:rPr>
          <w:rFonts w:ascii="Arial" w:hAnsi="Arial" w:cs="Arial"/>
          <w:sz w:val="20"/>
          <w:szCs w:val="20"/>
        </w:rPr>
        <w:t>[</w:t>
      </w:r>
      <w:r w:rsidR="00060D91" w:rsidRPr="00060D91">
        <w:rPr>
          <w:rFonts w:ascii="Arial" w:hAnsi="Arial" w:cs="Arial"/>
          <w:b/>
          <w:sz w:val="20"/>
          <w:szCs w:val="20"/>
        </w:rPr>
        <w:t>NEL CASO DI OPERATORE ECONOMICO INDIVIDUALE</w:t>
      </w:r>
      <w:r w:rsidRPr="007A71C2">
        <w:rPr>
          <w:rFonts w:ascii="Arial" w:hAnsi="Arial" w:cs="Arial"/>
          <w:sz w:val="20"/>
          <w:szCs w:val="20"/>
        </w:rPr>
        <w:t xml:space="preserve">] i titolari e i direttori tecnici sono </w:t>
      </w:r>
      <w:r w:rsidRPr="007A71C2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7A71C2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20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8"/>
        <w:gridCol w:w="2131"/>
        <w:gridCol w:w="1638"/>
        <w:gridCol w:w="1487"/>
        <w:gridCol w:w="1846"/>
      </w:tblGrid>
      <w:tr w:rsidR="00AC5CF7" w:rsidRPr="00182F1A" w:rsidTr="000E6E98">
        <w:trPr>
          <w:trHeight w:val="532"/>
        </w:trPr>
        <w:tc>
          <w:tcPr>
            <w:tcW w:w="1818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31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8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7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6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C5CF7" w:rsidRPr="00182F1A" w:rsidTr="000E6E98">
        <w:trPr>
          <w:trHeight w:val="544"/>
        </w:trPr>
        <w:tc>
          <w:tcPr>
            <w:tcW w:w="181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3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E6E98">
        <w:trPr>
          <w:trHeight w:val="544"/>
        </w:trPr>
        <w:tc>
          <w:tcPr>
            <w:tcW w:w="181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3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E6E98">
        <w:trPr>
          <w:trHeight w:val="544"/>
        </w:trPr>
        <w:tc>
          <w:tcPr>
            <w:tcW w:w="181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3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E6E98">
        <w:trPr>
          <w:trHeight w:val="544"/>
        </w:trPr>
        <w:tc>
          <w:tcPr>
            <w:tcW w:w="181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3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E6E98">
        <w:trPr>
          <w:trHeight w:val="544"/>
        </w:trPr>
        <w:tc>
          <w:tcPr>
            <w:tcW w:w="181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3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E6E98">
        <w:trPr>
          <w:trHeight w:val="544"/>
        </w:trPr>
        <w:tc>
          <w:tcPr>
            <w:tcW w:w="181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3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E6E98">
        <w:trPr>
          <w:trHeight w:val="544"/>
        </w:trPr>
        <w:tc>
          <w:tcPr>
            <w:tcW w:w="181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3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E6E98">
        <w:trPr>
          <w:trHeight w:val="588"/>
        </w:trPr>
        <w:tc>
          <w:tcPr>
            <w:tcW w:w="8920" w:type="dxa"/>
            <w:gridSpan w:val="5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C5CF7" w:rsidRPr="00182F1A" w:rsidTr="000E6E98">
        <w:trPr>
          <w:trHeight w:val="584"/>
        </w:trPr>
        <w:tc>
          <w:tcPr>
            <w:tcW w:w="8920" w:type="dxa"/>
            <w:gridSpan w:val="5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0E6E98" w:rsidRPr="000E6E98" w:rsidRDefault="000E6E98" w:rsidP="000E6E98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A1504F">
        <w:rPr>
          <w:rFonts w:ascii="Arial" w:hAnsi="Arial" w:cs="Arial"/>
          <w:sz w:val="20"/>
          <w:szCs w:val="20"/>
        </w:rPr>
        <w:t xml:space="preserve"> </w:t>
      </w:r>
      <w:r w:rsidR="00AC5CF7" w:rsidRPr="00A1504F">
        <w:rPr>
          <w:rFonts w:ascii="Arial" w:hAnsi="Arial" w:cs="Arial"/>
          <w:sz w:val="20"/>
          <w:szCs w:val="20"/>
        </w:rPr>
        <w:t>[</w:t>
      </w:r>
      <w:r w:rsidR="00AC5CF7" w:rsidRPr="007A71C2">
        <w:rPr>
          <w:rFonts w:ascii="Arial" w:hAnsi="Arial" w:cs="Arial"/>
          <w:b/>
          <w:sz w:val="20"/>
          <w:szCs w:val="20"/>
        </w:rPr>
        <w:t>NEL CASO DI SOCIETA’ IN NOME COLLETTIVO</w:t>
      </w:r>
      <w:r w:rsidR="00AC5CF7" w:rsidRPr="00A1504F">
        <w:rPr>
          <w:rFonts w:ascii="Arial" w:hAnsi="Arial" w:cs="Arial"/>
          <w:sz w:val="20"/>
          <w:szCs w:val="20"/>
        </w:rPr>
        <w:t xml:space="preserve">] i soci e i direttori tecnici sono </w:t>
      </w:r>
      <w:r w:rsidR="00AC5CF7" w:rsidRPr="00A1504F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="00AC5CF7" w:rsidRPr="00A1504F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AC5CF7" w:rsidRPr="00182F1A" w:rsidTr="00216457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57"/>
        </w:trPr>
        <w:tc>
          <w:tcPr>
            <w:tcW w:w="8901" w:type="dxa"/>
            <w:gridSpan w:val="5"/>
            <w:vAlign w:val="center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C5CF7" w:rsidRPr="00182F1A" w:rsidTr="00653301">
        <w:trPr>
          <w:trHeight w:val="663"/>
        </w:trPr>
        <w:tc>
          <w:tcPr>
            <w:tcW w:w="8901" w:type="dxa"/>
            <w:gridSpan w:val="5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AC5CF7" w:rsidRPr="00A1504F" w:rsidRDefault="00AC5CF7" w:rsidP="00EF373F">
      <w:pPr>
        <w:pStyle w:val="Paragrafoelenco"/>
        <w:numPr>
          <w:ilvl w:val="0"/>
          <w:numId w:val="3"/>
        </w:numPr>
        <w:spacing w:before="120" w:after="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A1504F">
        <w:rPr>
          <w:rFonts w:ascii="Arial" w:hAnsi="Arial" w:cs="Arial"/>
          <w:sz w:val="20"/>
          <w:szCs w:val="20"/>
        </w:rPr>
        <w:t>[</w:t>
      </w:r>
      <w:r w:rsidRPr="007A71C2">
        <w:rPr>
          <w:rFonts w:ascii="Arial" w:hAnsi="Arial" w:cs="Arial"/>
          <w:b/>
          <w:sz w:val="20"/>
          <w:szCs w:val="20"/>
        </w:rPr>
        <w:t>NEL CASO DI SOCIETA’ IN ACCOMANDITA SEMPLICE</w:t>
      </w:r>
      <w:r w:rsidRPr="00A1504F">
        <w:rPr>
          <w:rFonts w:ascii="Arial" w:hAnsi="Arial" w:cs="Arial"/>
          <w:sz w:val="20"/>
          <w:szCs w:val="20"/>
        </w:rPr>
        <w:t xml:space="preserve">] i soci accomandatari e i direttori tecnici sono </w:t>
      </w:r>
      <w:r w:rsidRPr="00A1504F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A1504F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AC5CF7" w:rsidRPr="00182F1A" w:rsidTr="00216457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57"/>
        </w:trPr>
        <w:tc>
          <w:tcPr>
            <w:tcW w:w="8901" w:type="dxa"/>
            <w:gridSpan w:val="5"/>
            <w:vAlign w:val="center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C5CF7" w:rsidRPr="00182F1A" w:rsidTr="00653301">
        <w:trPr>
          <w:trHeight w:val="677"/>
        </w:trPr>
        <w:tc>
          <w:tcPr>
            <w:tcW w:w="8901" w:type="dxa"/>
            <w:gridSpan w:val="5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060D91" w:rsidRPr="00060D91" w:rsidRDefault="00060D91" w:rsidP="00060D91">
      <w:pPr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</w:rPr>
      </w:pPr>
      <w:r w:rsidRPr="00060D91">
        <w:rPr>
          <w:rFonts w:ascii="Arial" w:hAnsi="Arial" w:cs="Arial"/>
          <w:b/>
        </w:rPr>
        <w:t>NEL CASO DI ALTRO TIPO DI SOCIETA’ O CONSORZIO</w:t>
      </w:r>
      <w:r w:rsidRPr="00060D91">
        <w:rPr>
          <w:rFonts w:ascii="Arial" w:hAnsi="Arial" w:cs="Arial"/>
        </w:rPr>
        <w:t xml:space="preserve">] </w:t>
      </w:r>
      <w:r w:rsidRPr="00060D91">
        <w:rPr>
          <w:rFonts w:ascii="Arial" w:hAnsi="Arial" w:cs="Arial"/>
          <w:u w:val="single"/>
        </w:rPr>
        <w:t>i membri del consiglio di amministrazione cui sia stata conferita la legale rappresentanza, ivi compresi institori e procuratori generali, l’amministratore di fatto, i membri degli organi con poteri di direzione e di vigilanza</w:t>
      </w:r>
      <w:r w:rsidRPr="00060D91">
        <w:rPr>
          <w:rFonts w:ascii="Arial" w:hAnsi="Arial" w:cs="Arial"/>
          <w:iCs/>
          <w:vertAlign w:val="superscript"/>
        </w:rPr>
        <w:footnoteReference w:id="2"/>
      </w:r>
      <w:r w:rsidRPr="00060D91">
        <w:rPr>
          <w:rFonts w:ascii="Arial" w:hAnsi="Arial" w:cs="Arial"/>
        </w:rPr>
        <w:t xml:space="preserve">, </w:t>
      </w:r>
      <w:r w:rsidRPr="00060D91">
        <w:rPr>
          <w:rFonts w:ascii="Arial" w:hAnsi="Arial" w:cs="Arial"/>
          <w:u w:val="single"/>
        </w:rPr>
        <w:t>i soggetti muniti di poteri di rappresentanza, di direzione e di controllo</w:t>
      </w:r>
      <w:r w:rsidRPr="00060D91">
        <w:rPr>
          <w:rFonts w:ascii="Arial" w:hAnsi="Arial" w:cs="Arial"/>
          <w:iCs/>
          <w:vertAlign w:val="superscript"/>
        </w:rPr>
        <w:footnoteReference w:id="3"/>
      </w:r>
      <w:r w:rsidRPr="00060D91">
        <w:rPr>
          <w:rFonts w:ascii="Arial" w:hAnsi="Arial" w:cs="Arial"/>
        </w:rPr>
        <w:t>, i direttori tecnici (ove presenti), il socio unico,</w:t>
      </w:r>
      <w:r w:rsidR="00A01894" w:rsidRPr="00A01894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 </w:t>
      </w:r>
      <w:r w:rsidR="00A01894">
        <w:rPr>
          <w:rFonts w:asciiTheme="minorHAnsi" w:eastAsia="Times New Roman" w:hAnsiTheme="minorHAnsi" w:cstheme="minorHAnsi"/>
          <w:sz w:val="24"/>
          <w:szCs w:val="24"/>
          <w:lang w:eastAsia="it-IT"/>
        </w:rPr>
        <w:t>l’</w:t>
      </w:r>
      <w:r w:rsidR="00A01894">
        <w:rPr>
          <w:rFonts w:ascii="Arial" w:hAnsi="Arial" w:cs="Arial"/>
        </w:rPr>
        <w:t>Amministratore di fatt</w:t>
      </w:r>
      <w:r w:rsidR="00A01894" w:rsidRPr="00060D91">
        <w:rPr>
          <w:rFonts w:ascii="Arial" w:hAnsi="Arial" w:cs="Arial"/>
        </w:rPr>
        <w:t>o,</w:t>
      </w:r>
      <w:r w:rsidR="00A01894" w:rsidRPr="00A01894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 </w:t>
      </w:r>
      <w:r w:rsidR="00A01894">
        <w:rPr>
          <w:rFonts w:ascii="Arial" w:hAnsi="Arial" w:cs="Arial"/>
          <w:vertAlign w:val="superscript"/>
        </w:rPr>
        <w:t xml:space="preserve"> </w:t>
      </w:r>
      <w:r w:rsidRPr="00060D91">
        <w:rPr>
          <w:rFonts w:ascii="Arial" w:hAnsi="Arial" w:cs="Arial"/>
        </w:rPr>
        <w:t xml:space="preserve">sono </w:t>
      </w:r>
      <w:r w:rsidRPr="00060D91">
        <w:rPr>
          <w:rFonts w:ascii="Arial" w:hAnsi="Arial" w:cs="Arial"/>
          <w:i/>
        </w:rPr>
        <w:t>(indicare nominativi – compreso il sottoscrittore - qualifica, luogo e data di nascita, residenza)</w:t>
      </w:r>
      <w:r w:rsidRPr="00060D91">
        <w:rPr>
          <w:rFonts w:ascii="Arial" w:hAnsi="Arial" w:cs="Arial"/>
        </w:rPr>
        <w:t xml:space="preserve">: </w:t>
      </w:r>
    </w:p>
    <w:p w:rsidR="00060D91" w:rsidRPr="00060D91" w:rsidRDefault="00060D91" w:rsidP="00060D91">
      <w:pPr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060D91">
        <w:rPr>
          <w:rFonts w:ascii="Arial" w:hAnsi="Arial" w:cs="Arial"/>
          <w:b/>
        </w:rPr>
        <w:t>[</w:t>
      </w:r>
      <w:r w:rsidRPr="00060D91">
        <w:rPr>
          <w:rFonts w:ascii="Arial" w:hAnsi="Arial" w:cs="Arial"/>
          <w:b/>
          <w:i/>
        </w:rPr>
        <w:t>nel caso di Società con sistema di amministrazione tradizionale e monistico</w:t>
      </w:r>
      <w:r w:rsidRPr="00060D91">
        <w:rPr>
          <w:rFonts w:ascii="Arial" w:hAnsi="Arial" w:cs="Arial"/>
          <w:b/>
        </w:rPr>
        <w:t xml:space="preserve">] </w:t>
      </w:r>
      <w:r>
        <w:rPr>
          <w:rFonts w:ascii="Arial" w:hAnsi="Arial" w:cs="Arial"/>
          <w:b/>
        </w:rPr>
        <w:t xml:space="preserve">   </w:t>
      </w:r>
      <w:r w:rsidRPr="00060D91">
        <w:rPr>
          <w:rFonts w:ascii="Arial" w:hAnsi="Arial" w:cs="Arial"/>
          <w:b/>
        </w:rPr>
        <w:t>Membri del consiglio di amministrazione cui sia stata conferita la legale rappresentanza (presidente del CDA, amministratore unico, amministratori delegati anche se titolari di una delega limitata a determinate attività ma che per tali attività conferisca poteri di rappresentanza):</w:t>
      </w:r>
    </w:p>
    <w:tbl>
      <w:tblPr>
        <w:tblStyle w:val="Grigliatabella"/>
        <w:tblW w:w="8826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799"/>
        <w:gridCol w:w="2108"/>
        <w:gridCol w:w="1621"/>
        <w:gridCol w:w="1471"/>
        <w:gridCol w:w="1827"/>
      </w:tblGrid>
      <w:tr w:rsidR="00AC5CF7" w:rsidRPr="00182F1A" w:rsidTr="00060D91">
        <w:trPr>
          <w:trHeight w:val="478"/>
        </w:trPr>
        <w:tc>
          <w:tcPr>
            <w:tcW w:w="1799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08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21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71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27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C5CF7" w:rsidRPr="00182F1A" w:rsidTr="00060D91">
        <w:trPr>
          <w:trHeight w:val="489"/>
        </w:trPr>
        <w:tc>
          <w:tcPr>
            <w:tcW w:w="1799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0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2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7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2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60D91">
        <w:trPr>
          <w:trHeight w:val="489"/>
        </w:trPr>
        <w:tc>
          <w:tcPr>
            <w:tcW w:w="1799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0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2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7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2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60D91">
        <w:trPr>
          <w:trHeight w:val="489"/>
        </w:trPr>
        <w:tc>
          <w:tcPr>
            <w:tcW w:w="1799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0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2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7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2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60D91">
        <w:trPr>
          <w:trHeight w:val="489"/>
        </w:trPr>
        <w:tc>
          <w:tcPr>
            <w:tcW w:w="1799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0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2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7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2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E46AD8">
        <w:trPr>
          <w:trHeight w:val="528"/>
        </w:trPr>
        <w:tc>
          <w:tcPr>
            <w:tcW w:w="8826" w:type="dxa"/>
            <w:gridSpan w:val="5"/>
            <w:vAlign w:val="center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C5CF7" w:rsidRPr="00182F1A" w:rsidTr="00E46AD8">
        <w:trPr>
          <w:trHeight w:val="609"/>
        </w:trPr>
        <w:tc>
          <w:tcPr>
            <w:tcW w:w="8826" w:type="dxa"/>
            <w:gridSpan w:val="5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060D91" w:rsidRPr="00060D91" w:rsidRDefault="00060D91" w:rsidP="00060D91">
      <w:pPr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060D91">
        <w:rPr>
          <w:rFonts w:ascii="Arial" w:hAnsi="Arial" w:cs="Arial"/>
          <w:b/>
        </w:rPr>
        <w:t>Amministratore di fatto</w:t>
      </w:r>
      <w:r w:rsidRPr="00060D91">
        <w:rPr>
          <w:rFonts w:ascii="Arial" w:hAnsi="Arial" w:cs="Arial"/>
          <w:b/>
          <w:vertAlign w:val="superscript"/>
        </w:rPr>
        <w:footnoteReference w:id="4"/>
      </w:r>
      <w:r w:rsidRPr="00060D91">
        <w:rPr>
          <w:rFonts w:ascii="Arial" w:hAnsi="Arial" w:cs="Arial"/>
          <w:b/>
        </w:rPr>
        <w:t>:</w:t>
      </w:r>
    </w:p>
    <w:tbl>
      <w:tblPr>
        <w:tblStyle w:val="Grigliatabella1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060D91" w:rsidRPr="00060D91" w:rsidTr="00060D91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060D91" w:rsidRPr="00B5559D" w:rsidRDefault="00060D91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Cognome e Nome 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060D91" w:rsidRPr="00B5559D" w:rsidRDefault="00060D91" w:rsidP="00AB727A">
            <w:pPr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060D91" w:rsidRPr="00B5559D" w:rsidRDefault="00060D91" w:rsidP="00AB727A">
            <w:pPr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(nel caso in cui il soggetto ricopra </w:t>
            </w: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lastRenderedPageBreak/>
              <w:t>formalmente altre qualifiche non gestorie)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060D91" w:rsidRPr="00B5559D" w:rsidRDefault="00060D91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lastRenderedPageBreak/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060D91" w:rsidRPr="00B5559D" w:rsidRDefault="00060D91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060D91" w:rsidRPr="00B5559D" w:rsidRDefault="00060D91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060D91" w:rsidRPr="00060D91" w:rsidTr="00060D91">
        <w:trPr>
          <w:trHeight w:val="516"/>
        </w:trPr>
        <w:tc>
          <w:tcPr>
            <w:tcW w:w="1814" w:type="dxa"/>
          </w:tcPr>
          <w:p w:rsidR="00060D91" w:rsidRPr="00060D91" w:rsidRDefault="00060D91" w:rsidP="00060D91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60D91">
              <w:rPr>
                <w:rFonts w:ascii="Arial" w:hAnsi="Arial" w:cs="Arial"/>
                <w:b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60D9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60D91">
              <w:rPr>
                <w:rFonts w:ascii="Arial" w:hAnsi="Arial" w:cs="Arial"/>
                <w:b/>
              </w:rPr>
            </w:r>
            <w:r w:rsidRPr="00060D91">
              <w:rPr>
                <w:rFonts w:ascii="Arial" w:hAnsi="Arial" w:cs="Arial"/>
                <w:b/>
              </w:rPr>
              <w:fldChar w:fldCharType="separate"/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:rsidR="00060D91" w:rsidRPr="00060D91" w:rsidRDefault="00060D91" w:rsidP="00060D91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60D91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60D9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60D91">
              <w:rPr>
                <w:rFonts w:ascii="Arial" w:hAnsi="Arial" w:cs="Arial"/>
                <w:b/>
              </w:rPr>
            </w:r>
            <w:r w:rsidRPr="00060D91">
              <w:rPr>
                <w:rFonts w:ascii="Arial" w:hAnsi="Arial" w:cs="Arial"/>
                <w:b/>
              </w:rPr>
              <w:fldChar w:fldCharType="separate"/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:rsidR="00060D91" w:rsidRPr="00060D91" w:rsidRDefault="00060D91" w:rsidP="00060D91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60D91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60D9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60D91">
              <w:rPr>
                <w:rFonts w:ascii="Arial" w:hAnsi="Arial" w:cs="Arial"/>
                <w:b/>
              </w:rPr>
            </w:r>
            <w:r w:rsidRPr="00060D91">
              <w:rPr>
                <w:rFonts w:ascii="Arial" w:hAnsi="Arial" w:cs="Arial"/>
                <w:b/>
              </w:rPr>
              <w:fldChar w:fldCharType="separate"/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:rsidR="00060D91" w:rsidRPr="00060D91" w:rsidRDefault="00060D91" w:rsidP="00060D91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60D91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60D9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60D91">
              <w:rPr>
                <w:rFonts w:ascii="Arial" w:hAnsi="Arial" w:cs="Arial"/>
                <w:b/>
              </w:rPr>
            </w:r>
            <w:r w:rsidRPr="00060D91">
              <w:rPr>
                <w:rFonts w:ascii="Arial" w:hAnsi="Arial" w:cs="Arial"/>
                <w:b/>
              </w:rPr>
              <w:fldChar w:fldCharType="separate"/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:rsidR="00060D91" w:rsidRPr="00060D91" w:rsidRDefault="00060D91" w:rsidP="00060D91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60D91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60D9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60D91">
              <w:rPr>
                <w:rFonts w:ascii="Arial" w:hAnsi="Arial" w:cs="Arial"/>
                <w:b/>
              </w:rPr>
            </w:r>
            <w:r w:rsidRPr="00060D91">
              <w:rPr>
                <w:rFonts w:ascii="Arial" w:hAnsi="Arial" w:cs="Arial"/>
                <w:b/>
              </w:rPr>
              <w:fldChar w:fldCharType="separate"/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8074AD" w:rsidRPr="00B5559D" w:rsidRDefault="00B5559D" w:rsidP="00EF373F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B5559D">
        <w:rPr>
          <w:rFonts w:ascii="Arial" w:hAnsi="Arial" w:cs="Arial"/>
          <w:b/>
        </w:rPr>
        <w:t xml:space="preserve"> </w:t>
      </w:r>
      <w:r w:rsidR="00AA6082" w:rsidRPr="00B5559D">
        <w:rPr>
          <w:rFonts w:ascii="Arial" w:hAnsi="Arial" w:cs="Arial"/>
          <w:b/>
        </w:rPr>
        <w:t>[</w:t>
      </w:r>
      <w:r w:rsidR="00AA6082" w:rsidRPr="00B5559D">
        <w:rPr>
          <w:rFonts w:ascii="Arial" w:hAnsi="Arial" w:cs="Arial"/>
          <w:b/>
          <w:i/>
        </w:rPr>
        <w:t>Nel caso di società con sistema di amministrazione tradizionale</w:t>
      </w:r>
      <w:r w:rsidR="00AA6082" w:rsidRPr="00B5559D">
        <w:rPr>
          <w:rFonts w:ascii="Arial" w:hAnsi="Arial" w:cs="Arial"/>
          <w:b/>
        </w:rPr>
        <w:t xml:space="preserve">] </w:t>
      </w:r>
      <w:r w:rsidR="00923DAF">
        <w:rPr>
          <w:rFonts w:ascii="Arial" w:hAnsi="Arial" w:cs="Arial"/>
          <w:b/>
        </w:rPr>
        <w:t xml:space="preserve">  </w:t>
      </w:r>
      <w:r w:rsidR="00AA6082" w:rsidRPr="00B5559D">
        <w:rPr>
          <w:rFonts w:ascii="Arial" w:hAnsi="Arial" w:cs="Arial"/>
          <w:b/>
        </w:rPr>
        <w:t>Membri del collegio sindacale: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8074AD" w:rsidRPr="00182F1A" w:rsidTr="00B5559D">
        <w:trPr>
          <w:trHeight w:val="892"/>
        </w:trPr>
        <w:tc>
          <w:tcPr>
            <w:tcW w:w="1814" w:type="dxa"/>
            <w:shd w:val="clear" w:color="auto" w:fill="00529E"/>
            <w:vAlign w:val="center"/>
          </w:tcPr>
          <w:p w:rsidR="008074AD" w:rsidRPr="00182F1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8074AD" w:rsidRPr="00182F1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8074AD" w:rsidRPr="00182F1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8074AD" w:rsidRPr="00182F1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8074AD" w:rsidRPr="00182F1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8074AD" w:rsidRPr="00182F1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57"/>
        </w:trPr>
        <w:tc>
          <w:tcPr>
            <w:tcW w:w="8901" w:type="dxa"/>
            <w:gridSpan w:val="5"/>
            <w:vAlign w:val="center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8074AD" w:rsidRPr="00182F1A" w:rsidTr="00E46AD8">
        <w:trPr>
          <w:trHeight w:val="521"/>
        </w:trPr>
        <w:tc>
          <w:tcPr>
            <w:tcW w:w="8901" w:type="dxa"/>
            <w:gridSpan w:val="5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653301" w:rsidRPr="00923DAF" w:rsidRDefault="00AA6082" w:rsidP="00B5559D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B5559D">
        <w:rPr>
          <w:rFonts w:ascii="Arial" w:hAnsi="Arial" w:cs="Arial"/>
          <w:b/>
        </w:rPr>
        <w:t>[</w:t>
      </w:r>
      <w:r w:rsidRPr="00B5559D">
        <w:rPr>
          <w:rFonts w:ascii="Arial" w:hAnsi="Arial" w:cs="Arial"/>
          <w:b/>
          <w:i/>
        </w:rPr>
        <w:t>Nel caso di società con sistema di amministrazione monistico</w:t>
      </w:r>
      <w:r w:rsidRPr="00B5559D">
        <w:rPr>
          <w:rFonts w:ascii="Arial" w:hAnsi="Arial" w:cs="Arial"/>
          <w:b/>
        </w:rPr>
        <w:t xml:space="preserve">] </w:t>
      </w:r>
      <w:r w:rsidR="00923DAF">
        <w:rPr>
          <w:rFonts w:ascii="Arial" w:hAnsi="Arial" w:cs="Arial"/>
          <w:b/>
        </w:rPr>
        <w:t xml:space="preserve">   </w:t>
      </w:r>
      <w:r w:rsidRPr="00923DAF">
        <w:rPr>
          <w:rFonts w:ascii="Arial" w:hAnsi="Arial" w:cs="Arial"/>
          <w:b/>
        </w:rPr>
        <w:t>Membri del comitato per il controllo sulla gestione: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085CD5" w:rsidRPr="00182F1A" w:rsidTr="00F21838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:rsidR="00085CD5" w:rsidRPr="00182F1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085CD5" w:rsidRPr="00182F1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085CD5" w:rsidRPr="00182F1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085CD5" w:rsidRPr="00182F1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57"/>
        </w:trPr>
        <w:tc>
          <w:tcPr>
            <w:tcW w:w="8901" w:type="dxa"/>
            <w:gridSpan w:val="4"/>
            <w:vAlign w:val="center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8074AD" w:rsidRPr="00182F1A" w:rsidTr="00E46AD8">
        <w:trPr>
          <w:trHeight w:val="545"/>
        </w:trPr>
        <w:tc>
          <w:tcPr>
            <w:tcW w:w="8901" w:type="dxa"/>
            <w:gridSpan w:val="4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8074AD" w:rsidRPr="00B5559D" w:rsidRDefault="00AA6082" w:rsidP="005F38A9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B5559D">
        <w:rPr>
          <w:rFonts w:ascii="Arial" w:hAnsi="Arial" w:cs="Arial"/>
          <w:b/>
        </w:rPr>
        <w:t>[</w:t>
      </w:r>
      <w:r w:rsidRPr="00B5559D">
        <w:rPr>
          <w:rFonts w:ascii="Arial" w:hAnsi="Arial" w:cs="Arial"/>
          <w:b/>
          <w:i/>
        </w:rPr>
        <w:t>Nel caso di società con sistema di amministrazione dualistico</w:t>
      </w:r>
      <w:r w:rsidRPr="00B5559D">
        <w:rPr>
          <w:rFonts w:ascii="Arial" w:hAnsi="Arial" w:cs="Arial"/>
          <w:b/>
        </w:rPr>
        <w:t xml:space="preserve">] </w:t>
      </w:r>
      <w:r w:rsidR="00923DAF">
        <w:rPr>
          <w:rFonts w:ascii="Arial" w:hAnsi="Arial" w:cs="Arial"/>
          <w:b/>
        </w:rPr>
        <w:t xml:space="preserve">   </w:t>
      </w:r>
      <w:r w:rsidRPr="00B5559D">
        <w:rPr>
          <w:rFonts w:ascii="Arial" w:hAnsi="Arial" w:cs="Arial"/>
          <w:b/>
        </w:rPr>
        <w:t>Membri del consiglio di gestione: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AA6082" w:rsidRPr="00182F1A" w:rsidTr="00F21838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:rsidR="00AA6082" w:rsidRPr="00182F1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AA6082" w:rsidRPr="00182F1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AA6082" w:rsidRPr="00182F1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AA6082" w:rsidRPr="00182F1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57"/>
        </w:trPr>
        <w:tc>
          <w:tcPr>
            <w:tcW w:w="8901" w:type="dxa"/>
            <w:gridSpan w:val="4"/>
            <w:vAlign w:val="center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A6082" w:rsidRPr="00182F1A" w:rsidTr="00E46AD8">
        <w:trPr>
          <w:trHeight w:val="703"/>
        </w:trPr>
        <w:tc>
          <w:tcPr>
            <w:tcW w:w="8901" w:type="dxa"/>
            <w:gridSpan w:val="4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8074AD" w:rsidRPr="00B5559D" w:rsidRDefault="00AA6082" w:rsidP="00EF373F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1536F5">
        <w:rPr>
          <w:rFonts w:ascii="Arial" w:hAnsi="Arial" w:cs="Arial"/>
          <w:b/>
          <w:sz w:val="20"/>
          <w:szCs w:val="20"/>
        </w:rPr>
        <w:t>[</w:t>
      </w:r>
      <w:r w:rsidRPr="00B5559D">
        <w:rPr>
          <w:rFonts w:ascii="Arial" w:hAnsi="Arial" w:cs="Arial"/>
          <w:b/>
          <w:i/>
        </w:rPr>
        <w:t>Nel caso di società con sistema di amministrazione dualistico</w:t>
      </w:r>
      <w:r w:rsidRPr="00B5559D">
        <w:rPr>
          <w:rFonts w:ascii="Arial" w:hAnsi="Arial" w:cs="Arial"/>
          <w:b/>
        </w:rPr>
        <w:t xml:space="preserve">] </w:t>
      </w:r>
      <w:r w:rsidR="00B5559D">
        <w:rPr>
          <w:rFonts w:ascii="Arial" w:hAnsi="Arial" w:cs="Arial"/>
          <w:b/>
        </w:rPr>
        <w:t xml:space="preserve"> </w:t>
      </w:r>
      <w:r w:rsidR="00923DAF">
        <w:rPr>
          <w:rFonts w:ascii="Arial" w:hAnsi="Arial" w:cs="Arial"/>
          <w:b/>
        </w:rPr>
        <w:t xml:space="preserve">   </w:t>
      </w:r>
      <w:r w:rsidRPr="00B5559D">
        <w:rPr>
          <w:rFonts w:ascii="Arial" w:hAnsi="Arial" w:cs="Arial"/>
          <w:b/>
        </w:rPr>
        <w:t>Membri del consiglio di sorveglianza: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AA6082" w:rsidRPr="00AB727A" w:rsidTr="00F21838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57"/>
        </w:trPr>
        <w:tc>
          <w:tcPr>
            <w:tcW w:w="8901" w:type="dxa"/>
            <w:gridSpan w:val="4"/>
            <w:vAlign w:val="center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A6082" w:rsidRPr="00182F1A" w:rsidTr="00E46AD8">
        <w:trPr>
          <w:trHeight w:val="658"/>
        </w:trPr>
        <w:tc>
          <w:tcPr>
            <w:tcW w:w="8901" w:type="dxa"/>
            <w:gridSpan w:val="4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8074AD" w:rsidRPr="00B5559D" w:rsidRDefault="00AA6082" w:rsidP="00EF373F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B5559D">
        <w:rPr>
          <w:rFonts w:ascii="Arial" w:hAnsi="Arial" w:cs="Arial"/>
          <w:b/>
        </w:rPr>
        <w:t>Institori e procuratori generali: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8074AD" w:rsidRPr="00AB727A" w:rsidTr="00F21838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8074AD" w:rsidRPr="00AB727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8074AD" w:rsidRPr="00AB727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8074AD" w:rsidRPr="00AB727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8074AD" w:rsidRPr="00AB727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8074AD" w:rsidRPr="00AB727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8074AD" w:rsidRPr="00AB727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57"/>
        </w:trPr>
        <w:tc>
          <w:tcPr>
            <w:tcW w:w="8901" w:type="dxa"/>
            <w:gridSpan w:val="5"/>
            <w:vAlign w:val="center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8074AD" w:rsidRPr="00182F1A" w:rsidTr="00E46AD8">
        <w:trPr>
          <w:trHeight w:val="544"/>
        </w:trPr>
        <w:tc>
          <w:tcPr>
            <w:tcW w:w="8901" w:type="dxa"/>
            <w:gridSpan w:val="5"/>
          </w:tcPr>
          <w:p w:rsidR="00E46AD8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085CD5" w:rsidRPr="00B5559D" w:rsidRDefault="00AA6082" w:rsidP="00EF373F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B5559D">
        <w:rPr>
          <w:rFonts w:ascii="Arial" w:hAnsi="Arial" w:cs="Arial"/>
          <w:b/>
        </w:rPr>
        <w:t>Soggetti muniti di poteri di rappresentanza</w:t>
      </w:r>
      <w:r w:rsidR="00085CD5" w:rsidRPr="00B5559D">
        <w:rPr>
          <w:rStyle w:val="Rimandonotaapidipagina"/>
          <w:rFonts w:ascii="Arial" w:hAnsi="Arial" w:cs="Arial"/>
          <w:b/>
          <w:iCs/>
        </w:rPr>
        <w:footnoteReference w:id="5"/>
      </w:r>
      <w:r w:rsidRPr="00B5559D">
        <w:rPr>
          <w:rFonts w:ascii="Arial" w:hAnsi="Arial" w:cs="Arial"/>
          <w:b/>
        </w:rPr>
        <w:t>, di direzione</w:t>
      </w:r>
      <w:r w:rsidR="00085CD5" w:rsidRPr="00B5559D">
        <w:rPr>
          <w:rStyle w:val="Rimandonotaapidipagina"/>
          <w:rFonts w:ascii="Arial" w:hAnsi="Arial" w:cs="Arial"/>
          <w:b/>
          <w:iCs/>
        </w:rPr>
        <w:footnoteReference w:id="6"/>
      </w:r>
      <w:r w:rsidRPr="00B5559D">
        <w:rPr>
          <w:rFonts w:ascii="Arial" w:hAnsi="Arial" w:cs="Arial"/>
          <w:b/>
        </w:rPr>
        <w:t xml:space="preserve"> e di controllo</w:t>
      </w:r>
      <w:r w:rsidR="00085CD5" w:rsidRPr="00B5559D">
        <w:rPr>
          <w:rStyle w:val="Rimandonotaapidipagina"/>
          <w:rFonts w:ascii="Arial" w:hAnsi="Arial" w:cs="Arial"/>
          <w:b/>
          <w:iCs/>
        </w:rPr>
        <w:footnoteReference w:id="7"/>
      </w:r>
      <w:r w:rsidRPr="00B5559D">
        <w:rPr>
          <w:rFonts w:ascii="Arial" w:hAnsi="Arial" w:cs="Arial"/>
          <w:b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085CD5" w:rsidRPr="00AB727A" w:rsidTr="00F21838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085CD5" w:rsidRPr="00AB727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lastRenderedPageBreak/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085CD5" w:rsidRPr="00AB727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085CD5" w:rsidRPr="00AB727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085CD5" w:rsidRPr="00AB727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085CD5" w:rsidRPr="00AB727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085CD5" w:rsidRPr="00AB727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085CD5" w:rsidRPr="00182F1A" w:rsidTr="00F21838">
        <w:trPr>
          <w:trHeight w:val="516"/>
        </w:trPr>
        <w:tc>
          <w:tcPr>
            <w:tcW w:w="181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085CD5" w:rsidRPr="00182F1A" w:rsidTr="00F21838">
        <w:trPr>
          <w:trHeight w:val="516"/>
        </w:trPr>
        <w:tc>
          <w:tcPr>
            <w:tcW w:w="181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085CD5" w:rsidRPr="00182F1A" w:rsidTr="00F21838">
        <w:trPr>
          <w:trHeight w:val="516"/>
        </w:trPr>
        <w:tc>
          <w:tcPr>
            <w:tcW w:w="181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085CD5" w:rsidRPr="00182F1A" w:rsidTr="00F21838">
        <w:trPr>
          <w:trHeight w:val="516"/>
        </w:trPr>
        <w:tc>
          <w:tcPr>
            <w:tcW w:w="181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085CD5" w:rsidRPr="00182F1A" w:rsidTr="00F21838">
        <w:trPr>
          <w:trHeight w:val="557"/>
        </w:trPr>
        <w:tc>
          <w:tcPr>
            <w:tcW w:w="8901" w:type="dxa"/>
            <w:gridSpan w:val="5"/>
            <w:vAlign w:val="center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085CD5" w:rsidRPr="00182F1A" w:rsidTr="00E46AD8">
        <w:trPr>
          <w:trHeight w:val="522"/>
        </w:trPr>
        <w:tc>
          <w:tcPr>
            <w:tcW w:w="8901" w:type="dxa"/>
            <w:gridSpan w:val="5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085CD5" w:rsidRPr="00923DAF" w:rsidRDefault="00AA6082" w:rsidP="00EF373F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923DAF">
        <w:rPr>
          <w:rFonts w:ascii="Arial" w:hAnsi="Arial" w:cs="Arial"/>
          <w:b/>
        </w:rPr>
        <w:t>Direttori tecnici:</w:t>
      </w:r>
    </w:p>
    <w:tbl>
      <w:tblPr>
        <w:tblStyle w:val="Grigliatabella"/>
        <w:tblW w:w="8920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8"/>
        <w:gridCol w:w="1638"/>
        <w:gridCol w:w="1487"/>
        <w:gridCol w:w="1847"/>
      </w:tblGrid>
      <w:tr w:rsidR="00AA6082" w:rsidRPr="00AB727A" w:rsidTr="00E46AD8">
        <w:trPr>
          <w:trHeight w:val="452"/>
        </w:trPr>
        <w:tc>
          <w:tcPr>
            <w:tcW w:w="3948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8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7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6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A6082" w:rsidRPr="00182F1A" w:rsidTr="00E46AD8">
        <w:trPr>
          <w:trHeight w:val="463"/>
        </w:trPr>
        <w:tc>
          <w:tcPr>
            <w:tcW w:w="394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E46AD8">
        <w:trPr>
          <w:trHeight w:val="463"/>
        </w:trPr>
        <w:tc>
          <w:tcPr>
            <w:tcW w:w="394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E46AD8">
        <w:trPr>
          <w:trHeight w:val="463"/>
        </w:trPr>
        <w:tc>
          <w:tcPr>
            <w:tcW w:w="394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E46AD8">
        <w:trPr>
          <w:trHeight w:val="463"/>
        </w:trPr>
        <w:tc>
          <w:tcPr>
            <w:tcW w:w="394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E46AD8">
        <w:trPr>
          <w:trHeight w:val="500"/>
        </w:trPr>
        <w:tc>
          <w:tcPr>
            <w:tcW w:w="8920" w:type="dxa"/>
            <w:gridSpan w:val="4"/>
            <w:vAlign w:val="center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A6082" w:rsidRPr="00182F1A" w:rsidTr="00E46AD8">
        <w:trPr>
          <w:trHeight w:val="449"/>
        </w:trPr>
        <w:tc>
          <w:tcPr>
            <w:tcW w:w="8920" w:type="dxa"/>
            <w:gridSpan w:val="4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B5559D" w:rsidRPr="00B5559D" w:rsidRDefault="00B5559D" w:rsidP="00B5559D">
      <w:pPr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B5559D">
        <w:rPr>
          <w:rFonts w:ascii="Arial" w:hAnsi="Arial" w:cs="Arial"/>
          <w:b/>
        </w:rPr>
        <w:t>Socio unico:</w:t>
      </w:r>
    </w:p>
    <w:p w:rsidR="00B5559D" w:rsidRPr="00B5559D" w:rsidRDefault="00B5559D" w:rsidP="00B5559D">
      <w:pPr>
        <w:spacing w:before="120" w:after="60" w:line="360" w:lineRule="auto"/>
        <w:ind w:left="1571"/>
        <w:jc w:val="both"/>
        <w:rPr>
          <w:rFonts w:ascii="Arial" w:hAnsi="Arial" w:cs="Arial"/>
          <w:b/>
          <w:u w:val="single"/>
        </w:rPr>
      </w:pPr>
      <w:r w:rsidRPr="00B5559D">
        <w:rPr>
          <w:rFonts w:ascii="Arial" w:hAnsi="Arial" w:cs="Arial"/>
          <w:b/>
          <w:u w:val="single"/>
        </w:rPr>
        <w:t>Nel caso di socio unico persona fisica:</w:t>
      </w:r>
    </w:p>
    <w:tbl>
      <w:tblPr>
        <w:tblStyle w:val="Grigliatabella2"/>
        <w:tblW w:w="6775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1635"/>
        <w:gridCol w:w="1484"/>
        <w:gridCol w:w="1842"/>
      </w:tblGrid>
      <w:tr w:rsidR="00B5559D" w:rsidRPr="00AB727A" w:rsidTr="00A56788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B5559D" w:rsidRPr="00AB727A" w:rsidRDefault="00B5559D" w:rsidP="00AB727A">
            <w:pPr>
              <w:jc w:val="center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Cognome e Nome 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B5559D" w:rsidRPr="00AB727A" w:rsidRDefault="00B5559D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B5559D" w:rsidRPr="00AB727A" w:rsidRDefault="00B5559D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B5559D" w:rsidRPr="00AB727A" w:rsidRDefault="00B5559D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B5559D" w:rsidRPr="00B5559D" w:rsidTr="00A56788">
        <w:trPr>
          <w:trHeight w:val="516"/>
        </w:trPr>
        <w:tc>
          <w:tcPr>
            <w:tcW w:w="1814" w:type="dxa"/>
          </w:tcPr>
          <w:p w:rsidR="00B5559D" w:rsidRPr="00B5559D" w:rsidRDefault="00B5559D" w:rsidP="00B5559D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:rsidR="00B5559D" w:rsidRPr="00B5559D" w:rsidRDefault="00B5559D" w:rsidP="00B5559D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:rsidR="00B5559D" w:rsidRPr="00B5559D" w:rsidRDefault="00B5559D" w:rsidP="00B5559D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:rsidR="00B5559D" w:rsidRPr="00B5559D" w:rsidRDefault="00B5559D" w:rsidP="00B5559D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B5559D" w:rsidRPr="00B5559D" w:rsidRDefault="00B5559D" w:rsidP="00B5559D">
      <w:pPr>
        <w:spacing w:before="120" w:after="60" w:line="360" w:lineRule="auto"/>
        <w:ind w:left="1571"/>
        <w:jc w:val="both"/>
        <w:rPr>
          <w:rFonts w:ascii="Arial" w:hAnsi="Arial" w:cs="Arial"/>
          <w:b/>
          <w:u w:val="single"/>
        </w:rPr>
      </w:pPr>
      <w:r w:rsidRPr="00B5559D">
        <w:rPr>
          <w:rFonts w:ascii="Arial" w:hAnsi="Arial" w:cs="Arial"/>
          <w:b/>
          <w:u w:val="single"/>
        </w:rPr>
        <w:t>Nel caso di socio unico persona giuridica:</w:t>
      </w:r>
    </w:p>
    <w:tbl>
      <w:tblPr>
        <w:tblStyle w:val="Grigliatabella2"/>
        <w:tblW w:w="5575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</w:tblGrid>
      <w:tr w:rsidR="00B5559D" w:rsidRPr="00AB727A" w:rsidTr="00A56788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B5559D" w:rsidRPr="00AB727A" w:rsidRDefault="00B5559D" w:rsidP="00AB727A">
            <w:pPr>
              <w:jc w:val="center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Ragione sociale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B5559D" w:rsidRPr="00AB727A" w:rsidRDefault="00B5559D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Partita IVA 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B5559D" w:rsidRPr="00AB727A" w:rsidRDefault="00B5559D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</w:tr>
      <w:tr w:rsidR="00B5559D" w:rsidRPr="00B5559D" w:rsidTr="00A56788">
        <w:trPr>
          <w:trHeight w:val="516"/>
        </w:trPr>
        <w:tc>
          <w:tcPr>
            <w:tcW w:w="1814" w:type="dxa"/>
          </w:tcPr>
          <w:p w:rsidR="00B5559D" w:rsidRPr="00B5559D" w:rsidRDefault="00B5559D" w:rsidP="00B5559D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:rsidR="00B5559D" w:rsidRPr="00B5559D" w:rsidRDefault="00B5559D" w:rsidP="00B5559D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:rsidR="00B5559D" w:rsidRPr="00B5559D" w:rsidRDefault="00B5559D" w:rsidP="00B5559D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325635" w:rsidRDefault="00325635" w:rsidP="00AB727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lang w:eastAsia="it-IT"/>
        </w:rPr>
      </w:pPr>
    </w:p>
    <w:p w:rsidR="00B24F4E" w:rsidRPr="00B11A9F" w:rsidRDefault="00B24F4E" w:rsidP="00B11A9F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Times New Roman" w:hAnsi="Arial" w:cs="Arial"/>
          <w:b/>
          <w:color w:val="000000"/>
          <w:lang w:eastAsia="it-IT"/>
        </w:rPr>
      </w:pPr>
      <w:r w:rsidRPr="00B11A9F">
        <w:rPr>
          <w:rFonts w:ascii="Arial" w:eastAsia="Times New Roman" w:hAnsi="Arial" w:cs="Arial"/>
          <w:b/>
          <w:color w:val="000000"/>
          <w:lang w:eastAsia="it-IT"/>
        </w:rPr>
        <w:t>i relativi amministratori del Socio unico persona giuridica</w:t>
      </w:r>
      <w:r w:rsidR="00C62CC3" w:rsidRPr="00B11A9F">
        <w:rPr>
          <w:rFonts w:ascii="Arial" w:eastAsia="Times New Roman" w:hAnsi="Arial" w:cs="Arial"/>
          <w:b/>
          <w:color w:val="000000"/>
          <w:lang w:eastAsia="it-IT"/>
        </w:rPr>
        <w:t>:</w:t>
      </w:r>
    </w:p>
    <w:p w:rsidR="00B24F4E" w:rsidRPr="00B24F4E" w:rsidRDefault="00B24F4E" w:rsidP="00B24F4E">
      <w:pPr>
        <w:autoSpaceDE w:val="0"/>
        <w:autoSpaceDN w:val="0"/>
        <w:adjustRightInd w:val="0"/>
        <w:spacing w:after="0" w:line="240" w:lineRule="auto"/>
        <w:ind w:firstLine="284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tbl>
      <w:tblPr>
        <w:tblStyle w:val="Grigliatabella"/>
        <w:tblW w:w="810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131"/>
        <w:gridCol w:w="1638"/>
        <w:gridCol w:w="1487"/>
        <w:gridCol w:w="1847"/>
      </w:tblGrid>
      <w:tr w:rsidR="00B24F4E" w:rsidRPr="00AB727A" w:rsidTr="00C916E1">
        <w:trPr>
          <w:trHeight w:val="347"/>
        </w:trPr>
        <w:tc>
          <w:tcPr>
            <w:tcW w:w="3131" w:type="dxa"/>
            <w:shd w:val="clear" w:color="auto" w:fill="00529E"/>
          </w:tcPr>
          <w:p w:rsidR="00B24F4E" w:rsidRPr="00AB727A" w:rsidRDefault="00B24F4E" w:rsidP="00AB727A">
            <w:pPr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lastRenderedPageBreak/>
              <w:t>Cognome e Nome</w:t>
            </w:r>
          </w:p>
        </w:tc>
        <w:tc>
          <w:tcPr>
            <w:tcW w:w="1638" w:type="dxa"/>
            <w:shd w:val="clear" w:color="auto" w:fill="00529E"/>
          </w:tcPr>
          <w:p w:rsidR="00B24F4E" w:rsidRPr="00AB727A" w:rsidRDefault="00B24F4E" w:rsidP="00AB727A">
            <w:pPr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7" w:type="dxa"/>
            <w:shd w:val="clear" w:color="auto" w:fill="00529E"/>
          </w:tcPr>
          <w:p w:rsidR="00B24F4E" w:rsidRPr="00AB727A" w:rsidRDefault="00B24F4E" w:rsidP="00AB727A">
            <w:pPr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7" w:type="dxa"/>
            <w:shd w:val="clear" w:color="auto" w:fill="00529E"/>
          </w:tcPr>
          <w:p w:rsidR="00B24F4E" w:rsidRPr="00AB727A" w:rsidRDefault="00B24F4E" w:rsidP="00AB727A">
            <w:pPr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Carica ricoperta</w:t>
            </w:r>
          </w:p>
        </w:tc>
      </w:tr>
      <w:tr w:rsidR="00B24F4E" w:rsidRPr="00182F1A" w:rsidTr="00B11A9F">
        <w:trPr>
          <w:trHeight w:val="463"/>
        </w:trPr>
        <w:tc>
          <w:tcPr>
            <w:tcW w:w="3131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B24F4E" w:rsidRPr="00182F1A" w:rsidTr="00B11A9F">
        <w:trPr>
          <w:trHeight w:val="463"/>
        </w:trPr>
        <w:tc>
          <w:tcPr>
            <w:tcW w:w="3131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B24F4E" w:rsidRPr="00182F1A" w:rsidTr="00B11A9F">
        <w:trPr>
          <w:trHeight w:val="463"/>
        </w:trPr>
        <w:tc>
          <w:tcPr>
            <w:tcW w:w="3131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B24F4E" w:rsidRPr="00182F1A" w:rsidTr="00B11A9F">
        <w:trPr>
          <w:trHeight w:val="463"/>
        </w:trPr>
        <w:tc>
          <w:tcPr>
            <w:tcW w:w="3131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B24F4E" w:rsidRPr="00182F1A" w:rsidTr="00B11A9F">
        <w:trPr>
          <w:trHeight w:val="500"/>
        </w:trPr>
        <w:tc>
          <w:tcPr>
            <w:tcW w:w="8103" w:type="dxa"/>
            <w:gridSpan w:val="4"/>
            <w:vAlign w:val="center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B24F4E" w:rsidRPr="00182F1A" w:rsidTr="00B11A9F">
        <w:trPr>
          <w:trHeight w:val="449"/>
        </w:trPr>
        <w:tc>
          <w:tcPr>
            <w:tcW w:w="8103" w:type="dxa"/>
            <w:gridSpan w:val="4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9F157C" w:rsidRPr="000E6E98" w:rsidRDefault="009F157C" w:rsidP="00166F28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0E6E98">
        <w:rPr>
          <w:rFonts w:ascii="Arial" w:hAnsi="Arial" w:cs="Arial"/>
        </w:rPr>
        <w:t>che il sottoscritto e tutti i soggetti di cui all’arti</w:t>
      </w:r>
      <w:r w:rsidR="00EA1D0F">
        <w:rPr>
          <w:rFonts w:ascii="Arial" w:hAnsi="Arial" w:cs="Arial"/>
        </w:rPr>
        <w:t>colo 94, comma 3 e 4</w:t>
      </w:r>
      <w:r w:rsidR="00166F28">
        <w:rPr>
          <w:rFonts w:ascii="Arial" w:hAnsi="Arial" w:cs="Arial"/>
        </w:rPr>
        <w:t>,</w:t>
      </w:r>
      <w:r w:rsidR="00EA1D0F">
        <w:rPr>
          <w:rFonts w:ascii="Arial" w:hAnsi="Arial" w:cs="Arial"/>
        </w:rPr>
        <w:t xml:space="preserve"> del D.Lgs.</w:t>
      </w:r>
      <w:r w:rsidRPr="000E6E98">
        <w:rPr>
          <w:rFonts w:ascii="Arial" w:hAnsi="Arial" w:cs="Arial"/>
        </w:rPr>
        <w:t>36/2023 non rientrano nell’elenco delle Persone politicamente esposte</w:t>
      </w:r>
      <w:r w:rsidRPr="000E6E98">
        <w:rPr>
          <w:rStyle w:val="Rimandonotaapidipagina"/>
          <w:rFonts w:ascii="Arial" w:hAnsi="Arial" w:cs="Arial"/>
        </w:rPr>
        <w:footnoteReference w:id="8"/>
      </w:r>
      <w:r w:rsidRPr="000E6E98">
        <w:rPr>
          <w:rFonts w:ascii="Arial" w:hAnsi="Arial" w:cs="Arial"/>
        </w:rPr>
        <w:t>;</w:t>
      </w:r>
    </w:p>
    <w:p w:rsidR="009F157C" w:rsidRPr="000E6E98" w:rsidRDefault="009F157C" w:rsidP="009F157C">
      <w:pPr>
        <w:spacing w:before="120" w:after="120" w:line="280" w:lineRule="exact"/>
        <w:ind w:right="11" w:firstLine="555"/>
        <w:jc w:val="both"/>
        <w:rPr>
          <w:rFonts w:ascii="Arial" w:hAnsi="Arial" w:cs="Arial"/>
        </w:rPr>
      </w:pPr>
      <w:r w:rsidRPr="000E6E98">
        <w:rPr>
          <w:rFonts w:ascii="Arial" w:hAnsi="Arial" w:cs="Arial"/>
        </w:rPr>
        <w:t>ovvero risultano politicamente esposti i seguenti soggetti:</w:t>
      </w:r>
    </w:p>
    <w:tbl>
      <w:tblPr>
        <w:tblStyle w:val="Grigliatabella"/>
        <w:tblW w:w="918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098"/>
        <w:gridCol w:w="567"/>
        <w:gridCol w:w="6520"/>
      </w:tblGrid>
      <w:tr w:rsidR="009F157C" w:rsidRPr="00740FA6" w:rsidTr="000E6E98">
        <w:trPr>
          <w:trHeight w:val="504"/>
        </w:trPr>
        <w:tc>
          <w:tcPr>
            <w:tcW w:w="2098" w:type="dxa"/>
            <w:shd w:val="clear" w:color="auto" w:fill="00529E"/>
            <w:vAlign w:val="center"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7087" w:type="dxa"/>
            <w:gridSpan w:val="2"/>
            <w:shd w:val="clear" w:color="auto" w:fill="00529E"/>
            <w:vAlign w:val="center"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 w:val="restart"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Persona direttamente esposta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Familiare diretto della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Soggetto che intrattiene stretti legami con 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 w:val="restart"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Persona direttamente esposta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Familiare diretto della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Soggetto che intrattiene stretti legami con 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 w:val="restart"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Persona direttamente esposta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Familiare diretto della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</w:r>
            <w:r w:rsidR="00933C5F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Soggetto che intrattiene stretti legami con 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9185" w:type="dxa"/>
            <w:gridSpan w:val="3"/>
            <w:vAlign w:val="center"/>
          </w:tcPr>
          <w:p w:rsidR="009F157C" w:rsidRPr="00182F1A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9F157C" w:rsidRPr="00740FA6" w:rsidTr="000E6E98">
        <w:trPr>
          <w:trHeight w:val="473"/>
        </w:trPr>
        <w:tc>
          <w:tcPr>
            <w:tcW w:w="9185" w:type="dxa"/>
            <w:gridSpan w:val="3"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370BAE" w:rsidRDefault="00E342CB" w:rsidP="00166F28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B5559D">
        <w:rPr>
          <w:rFonts w:ascii="Arial" w:hAnsi="Arial" w:cs="Arial"/>
        </w:rPr>
        <w:lastRenderedPageBreak/>
        <w:t xml:space="preserve">che nel libro soci </w:t>
      </w:r>
      <w:r w:rsidR="007E779A" w:rsidRPr="00B5559D">
        <w:rPr>
          <w:rFonts w:ascii="Arial" w:hAnsi="Arial" w:cs="Arial"/>
        </w:rPr>
        <w:t xml:space="preserve">dell’operatore economico </w:t>
      </w:r>
      <w:r w:rsidRPr="00B5559D">
        <w:rPr>
          <w:rFonts w:ascii="Arial" w:hAnsi="Arial" w:cs="Arial"/>
        </w:rPr>
        <w:t>figurano i soci sottoelencati, titolari delle azioni/quote di capitale riportate a fianco di ciascuno di essi</w:t>
      </w:r>
      <w:r w:rsidRPr="00182F1A">
        <w:rPr>
          <w:rFonts w:ascii="Arial" w:hAnsi="Arial" w:cs="Arial"/>
          <w:sz w:val="20"/>
          <w:szCs w:val="20"/>
        </w:rPr>
        <w:t>:</w:t>
      </w:r>
    </w:p>
    <w:p w:rsidR="00370BAE" w:rsidRPr="00370BAE" w:rsidRDefault="00370BAE" w:rsidP="00254DC0">
      <w:pPr>
        <w:spacing w:after="0" w:line="240" w:lineRule="auto"/>
        <w:ind w:right="11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5"/>
        <w:gridCol w:w="2997"/>
      </w:tblGrid>
      <w:tr w:rsidR="00E342CB" w:rsidRPr="00182F1A" w:rsidTr="00216457">
        <w:trPr>
          <w:trHeight w:val="408"/>
          <w:jc w:val="right"/>
        </w:trPr>
        <w:tc>
          <w:tcPr>
            <w:tcW w:w="6045" w:type="dxa"/>
            <w:shd w:val="clear" w:color="auto" w:fill="00529E"/>
            <w:vAlign w:val="center"/>
          </w:tcPr>
          <w:p w:rsidR="00E342CB" w:rsidRPr="00182F1A" w:rsidRDefault="00E342C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Titolari delle azioni/quote di capitale</w:t>
            </w:r>
          </w:p>
        </w:tc>
        <w:tc>
          <w:tcPr>
            <w:tcW w:w="2997" w:type="dxa"/>
            <w:shd w:val="clear" w:color="auto" w:fill="00529E"/>
            <w:vAlign w:val="center"/>
          </w:tcPr>
          <w:p w:rsidR="00E342CB" w:rsidRPr="00182F1A" w:rsidRDefault="00E342C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i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Quota (in %)</w:t>
            </w:r>
          </w:p>
        </w:tc>
      </w:tr>
      <w:tr w:rsidR="00E342CB" w:rsidRPr="00182F1A" w:rsidTr="00216457">
        <w:trPr>
          <w:trHeight w:val="515"/>
          <w:jc w:val="right"/>
        </w:trPr>
        <w:tc>
          <w:tcPr>
            <w:tcW w:w="6045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:rsidTr="00216457">
        <w:trPr>
          <w:trHeight w:val="515"/>
          <w:jc w:val="right"/>
        </w:trPr>
        <w:tc>
          <w:tcPr>
            <w:tcW w:w="6045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:rsidTr="00216457">
        <w:trPr>
          <w:trHeight w:val="515"/>
          <w:jc w:val="right"/>
        </w:trPr>
        <w:tc>
          <w:tcPr>
            <w:tcW w:w="6045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:rsidTr="00216457">
        <w:trPr>
          <w:trHeight w:val="515"/>
          <w:jc w:val="right"/>
        </w:trPr>
        <w:tc>
          <w:tcPr>
            <w:tcW w:w="6045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:rsidTr="00216457">
        <w:trPr>
          <w:trHeight w:val="515"/>
          <w:jc w:val="right"/>
        </w:trPr>
        <w:tc>
          <w:tcPr>
            <w:tcW w:w="6045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:rsidTr="00216457">
        <w:trPr>
          <w:trHeight w:val="515"/>
          <w:jc w:val="right"/>
        </w:trPr>
        <w:tc>
          <w:tcPr>
            <w:tcW w:w="6045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11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12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:rsidTr="00216457">
        <w:trPr>
          <w:trHeight w:val="515"/>
          <w:jc w:val="right"/>
        </w:trPr>
        <w:tc>
          <w:tcPr>
            <w:tcW w:w="6045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18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19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:rsidTr="00216457">
        <w:trPr>
          <w:trHeight w:val="346"/>
          <w:jc w:val="right"/>
        </w:trPr>
        <w:tc>
          <w:tcPr>
            <w:tcW w:w="9042" w:type="dxa"/>
            <w:gridSpan w:val="2"/>
            <w:vAlign w:val="center"/>
          </w:tcPr>
          <w:p w:rsidR="00E342CB" w:rsidRPr="00182F1A" w:rsidRDefault="00E342C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titolari, riportando, per ciascuno di essi, la quota di partecipazione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342CB" w:rsidRPr="00182F1A" w:rsidTr="00325635">
        <w:trPr>
          <w:trHeight w:val="429"/>
          <w:jc w:val="right"/>
        </w:trPr>
        <w:tc>
          <w:tcPr>
            <w:tcW w:w="9042" w:type="dxa"/>
            <w:gridSpan w:val="2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10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726DB" w:rsidRPr="00B5559D" w:rsidRDefault="00166F28" w:rsidP="00181882">
      <w:pPr>
        <w:tabs>
          <w:tab w:val="left" w:pos="1008"/>
        </w:tabs>
        <w:spacing w:before="120" w:after="0" w:line="280" w:lineRule="exact"/>
        <w:ind w:left="555" w:right="11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653301" w:rsidRPr="00653301">
        <w:rPr>
          <w:rFonts w:ascii="Arial" w:hAnsi="Arial" w:cs="Arial"/>
          <w:b/>
          <w:sz w:val="20"/>
          <w:szCs w:val="20"/>
        </w:rPr>
        <w:t>.1</w:t>
      </w:r>
      <w:r w:rsidR="00653301">
        <w:rPr>
          <w:rFonts w:ascii="Arial" w:hAnsi="Arial" w:cs="Arial"/>
          <w:sz w:val="20"/>
          <w:szCs w:val="20"/>
        </w:rPr>
        <w:t xml:space="preserve">. </w:t>
      </w:r>
      <w:r w:rsidR="00E726DB" w:rsidRPr="00B5559D">
        <w:rPr>
          <w:rFonts w:ascii="Arial" w:hAnsi="Arial" w:cs="Arial"/>
        </w:rPr>
        <w:t xml:space="preserve">che </w:t>
      </w:r>
      <w:r w:rsidR="00982054" w:rsidRPr="00B5559D">
        <w:rPr>
          <w:rFonts w:ascii="Arial" w:hAnsi="Arial" w:cs="Arial"/>
        </w:rPr>
        <w:t>(</w:t>
      </w:r>
      <w:r w:rsidR="00982054" w:rsidRPr="00B5559D">
        <w:rPr>
          <w:rFonts w:ascii="Arial" w:hAnsi="Arial" w:cs="Arial"/>
          <w:i/>
        </w:rPr>
        <w:t>fornire le informazioni richieste solo se ricorre la fattispecie menzionata</w:t>
      </w:r>
      <w:r w:rsidR="00982054" w:rsidRPr="00B5559D">
        <w:rPr>
          <w:rFonts w:ascii="Arial" w:hAnsi="Arial" w:cs="Arial"/>
        </w:rPr>
        <w:t>)</w:t>
      </w:r>
      <w:r w:rsidR="00E726DB" w:rsidRPr="00B5559D">
        <w:rPr>
          <w:rFonts w:ascii="Arial" w:hAnsi="Arial" w:cs="Arial"/>
        </w:rPr>
        <w:t>:</w:t>
      </w:r>
    </w:p>
    <w:p w:rsidR="00E726DB" w:rsidRPr="00B5559D" w:rsidRDefault="00E726DB" w:rsidP="00EF373F">
      <w:pPr>
        <w:pStyle w:val="Paragrafoelenco"/>
        <w:numPr>
          <w:ilvl w:val="0"/>
          <w:numId w:val="7"/>
        </w:numPr>
        <w:spacing w:before="120" w:after="120" w:line="280" w:lineRule="exact"/>
        <w:ind w:left="1276" w:right="11" w:hanging="284"/>
        <w:jc w:val="both"/>
        <w:rPr>
          <w:rFonts w:ascii="Arial" w:hAnsi="Arial" w:cs="Arial"/>
        </w:rPr>
      </w:pPr>
      <w:r w:rsidRPr="00B5559D">
        <w:rPr>
          <w:rFonts w:ascii="Arial" w:hAnsi="Arial" w:cs="Arial"/>
        </w:rPr>
        <w:t>in base alle risultanze del libro soci, nonché a seguito di comunicazioni ricevute dai titolari delle stesse partecipazioni, risultano esistenti i seguenti diritti reali di godimento o di garanzia sulle azioni/</w:t>
      </w:r>
      <w:r w:rsidR="0041518B" w:rsidRPr="00B5559D">
        <w:rPr>
          <w:rFonts w:ascii="Arial" w:hAnsi="Arial" w:cs="Arial"/>
        </w:rPr>
        <w:t xml:space="preserve"> </w:t>
      </w:r>
      <w:r w:rsidRPr="00B5559D">
        <w:rPr>
          <w:rFonts w:ascii="Arial" w:hAnsi="Arial" w:cs="Arial"/>
        </w:rPr>
        <w:t>quote aventi diritto di voto: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6"/>
        <w:gridCol w:w="2485"/>
        <w:gridCol w:w="2997"/>
      </w:tblGrid>
      <w:tr w:rsidR="00E726DB" w:rsidRPr="00AC5CF7" w:rsidTr="00982054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982054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982054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982054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982054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982054">
        <w:trPr>
          <w:trHeight w:val="515"/>
          <w:jc w:val="right"/>
        </w:trPr>
        <w:tc>
          <w:tcPr>
            <w:tcW w:w="8338" w:type="dxa"/>
            <w:gridSpan w:val="3"/>
            <w:vAlign w:val="center"/>
          </w:tcPr>
          <w:p w:rsidR="00E726DB" w:rsidRPr="00A1504F" w:rsidRDefault="00E726DB" w:rsidP="00773531">
            <w:pPr>
              <w:spacing w:after="0" w:line="240" w:lineRule="auto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A1504F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A1504F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726DB" w:rsidRPr="00AC5CF7" w:rsidTr="00982054">
        <w:trPr>
          <w:trHeight w:val="515"/>
          <w:jc w:val="right"/>
        </w:trPr>
        <w:tc>
          <w:tcPr>
            <w:tcW w:w="8338" w:type="dxa"/>
            <w:gridSpan w:val="3"/>
            <w:vAlign w:val="center"/>
          </w:tcPr>
          <w:p w:rsidR="00B5559D" w:rsidRPr="004417EB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E726DB" w:rsidRPr="00B5559D" w:rsidRDefault="00166F28" w:rsidP="009945A5">
      <w:pPr>
        <w:tabs>
          <w:tab w:val="left" w:pos="1008"/>
        </w:tabs>
        <w:spacing w:before="120" w:after="0" w:line="280" w:lineRule="exact"/>
        <w:ind w:left="555" w:right="11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44503F" w:rsidRPr="00B7371A">
        <w:rPr>
          <w:rFonts w:ascii="Arial" w:hAnsi="Arial" w:cs="Arial"/>
          <w:b/>
          <w:sz w:val="20"/>
          <w:szCs w:val="20"/>
        </w:rPr>
        <w:t>.2</w:t>
      </w:r>
      <w:r w:rsidR="0044503F" w:rsidRPr="009945A5">
        <w:rPr>
          <w:rFonts w:ascii="Arial" w:hAnsi="Arial" w:cs="Arial"/>
          <w:sz w:val="20"/>
          <w:szCs w:val="20"/>
        </w:rPr>
        <w:t>.</w:t>
      </w:r>
      <w:r w:rsidR="0044503F" w:rsidRPr="007E779A">
        <w:rPr>
          <w:rFonts w:ascii="Arial" w:hAnsi="Arial" w:cs="Arial"/>
          <w:sz w:val="20"/>
          <w:szCs w:val="20"/>
        </w:rPr>
        <w:tab/>
      </w:r>
      <w:r w:rsidR="00E726DB" w:rsidRPr="00B5559D">
        <w:rPr>
          <w:rFonts w:ascii="Arial" w:hAnsi="Arial" w:cs="Arial"/>
        </w:rPr>
        <w:t xml:space="preserve">che </w:t>
      </w:r>
      <w:r w:rsidR="00982054" w:rsidRPr="00B5559D">
        <w:rPr>
          <w:rFonts w:ascii="Arial" w:hAnsi="Arial" w:cs="Arial"/>
        </w:rPr>
        <w:t>(</w:t>
      </w:r>
      <w:r w:rsidR="00982054" w:rsidRPr="00B5559D">
        <w:rPr>
          <w:rFonts w:ascii="Arial" w:hAnsi="Arial" w:cs="Arial"/>
          <w:i/>
        </w:rPr>
        <w:t>fornire le informazioni richieste solo se ricorre la fattispecie menzionata</w:t>
      </w:r>
      <w:r w:rsidR="00982054" w:rsidRPr="00B5559D">
        <w:rPr>
          <w:rFonts w:ascii="Arial" w:hAnsi="Arial" w:cs="Arial"/>
        </w:rPr>
        <w:t>)</w:t>
      </w:r>
      <w:r w:rsidR="00E726DB" w:rsidRPr="00B5559D">
        <w:rPr>
          <w:rFonts w:ascii="Arial" w:hAnsi="Arial" w:cs="Arial"/>
        </w:rPr>
        <w:t>:</w:t>
      </w:r>
    </w:p>
    <w:p w:rsidR="00E726DB" w:rsidRPr="00B5559D" w:rsidRDefault="00E726DB" w:rsidP="00EF373F">
      <w:pPr>
        <w:pStyle w:val="Paragrafoelenco"/>
        <w:numPr>
          <w:ilvl w:val="0"/>
          <w:numId w:val="7"/>
        </w:numPr>
        <w:spacing w:before="120" w:after="120" w:line="280" w:lineRule="exact"/>
        <w:ind w:left="1276" w:right="11" w:hanging="284"/>
        <w:jc w:val="both"/>
        <w:rPr>
          <w:rFonts w:ascii="Arial" w:hAnsi="Arial" w:cs="Arial"/>
        </w:rPr>
      </w:pPr>
      <w:r w:rsidRPr="00B5559D">
        <w:rPr>
          <w:rFonts w:ascii="Arial" w:hAnsi="Arial" w:cs="Arial"/>
        </w:rPr>
        <w:t xml:space="preserve">che nelle assemblee societarie svoltesi nell’ultimo esercizio sociale, antecedente alla data </w:t>
      </w:r>
      <w:r w:rsidR="00AD285E" w:rsidRPr="00B5559D">
        <w:rPr>
          <w:rFonts w:ascii="Arial" w:hAnsi="Arial" w:cs="Arial"/>
        </w:rPr>
        <w:t>della presente Dichiarazione</w:t>
      </w:r>
      <w:r w:rsidRPr="00B5559D">
        <w:rPr>
          <w:rFonts w:ascii="Arial" w:hAnsi="Arial" w:cs="Arial"/>
        </w:rPr>
        <w:t>, hanno esercitato il diritto di voto in base a procura irrevocabile o ne hanno avuto comunque diritto, le seguenti persone</w:t>
      </w:r>
      <w:r w:rsidR="00F222AC" w:rsidRPr="00B5559D">
        <w:rPr>
          <w:rFonts w:ascii="Arial" w:hAnsi="Arial" w:cs="Arial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6"/>
        <w:gridCol w:w="2485"/>
        <w:gridCol w:w="3032"/>
      </w:tblGrid>
      <w:tr w:rsidR="00E726DB" w:rsidRPr="00AC5CF7" w:rsidTr="00E13691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3032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E13691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lastRenderedPageBreak/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3032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E13691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3032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E13691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3032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E13691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3032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E13691">
        <w:trPr>
          <w:trHeight w:val="515"/>
          <w:jc w:val="right"/>
        </w:trPr>
        <w:tc>
          <w:tcPr>
            <w:tcW w:w="8373" w:type="dxa"/>
            <w:gridSpan w:val="3"/>
            <w:vAlign w:val="center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A1504F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A1504F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726DB" w:rsidRPr="00AC5CF7" w:rsidTr="00E13691">
        <w:trPr>
          <w:trHeight w:val="515"/>
          <w:jc w:val="right"/>
        </w:trPr>
        <w:tc>
          <w:tcPr>
            <w:tcW w:w="8373" w:type="dxa"/>
            <w:gridSpan w:val="3"/>
            <w:vAlign w:val="center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785234" w:rsidRPr="00C916E1" w:rsidRDefault="00785234" w:rsidP="00C916E1">
      <w:pPr>
        <w:suppressAutoHyphens/>
        <w:autoSpaceDN w:val="0"/>
        <w:spacing w:after="0"/>
        <w:jc w:val="both"/>
        <w:rPr>
          <w:rFonts w:ascii="Arial" w:eastAsia="Times New Roman" w:hAnsi="Arial" w:cs="Arial"/>
          <w:b/>
          <w:bCs/>
          <w:lang w:eastAsia="it-IT"/>
        </w:rPr>
      </w:pPr>
    </w:p>
    <w:p w:rsidR="008F772B" w:rsidRDefault="00F81777" w:rsidP="00181882">
      <w:pPr>
        <w:tabs>
          <w:tab w:val="num" w:pos="2061"/>
        </w:tabs>
        <w:spacing w:before="120" w:after="0" w:line="280" w:lineRule="exact"/>
        <w:ind w:right="1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41F54">
        <w:rPr>
          <w:rFonts w:ascii="Arial" w:hAnsi="Arial" w:cs="Arial"/>
          <w:b/>
          <w:sz w:val="20"/>
          <w:szCs w:val="20"/>
          <w:u w:val="single"/>
        </w:rPr>
        <w:t xml:space="preserve">DICHIARAZIONI </w:t>
      </w:r>
      <w:r>
        <w:rPr>
          <w:rFonts w:ascii="Arial" w:hAnsi="Arial" w:cs="Arial"/>
          <w:b/>
          <w:sz w:val="20"/>
          <w:szCs w:val="20"/>
          <w:u w:val="single"/>
        </w:rPr>
        <w:t xml:space="preserve">DA RENDERE IN CASO DI PARTECIPAZIONE COME RAGGRUPPAMENTO TEMPORANEO/GEIE O CONSORZIO </w:t>
      </w:r>
    </w:p>
    <w:p w:rsidR="00F81777" w:rsidRPr="00982943" w:rsidRDefault="00F81777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982943">
        <w:rPr>
          <w:rFonts w:ascii="Arial" w:hAnsi="Arial" w:cs="Arial"/>
          <w:i/>
        </w:rPr>
        <w:t>[</w:t>
      </w:r>
      <w:r w:rsidRPr="00982943">
        <w:rPr>
          <w:rFonts w:ascii="Arial" w:hAnsi="Arial" w:cs="Arial"/>
          <w:b/>
          <w:i/>
        </w:rPr>
        <w:t>da compilare nel caso in cui la presente dichiarazione sia resa da Cooperativa o Consorzio tra Cooperative</w:t>
      </w:r>
      <w:r w:rsidRPr="00982943">
        <w:rPr>
          <w:rFonts w:ascii="Arial" w:hAnsi="Arial" w:cs="Arial"/>
          <w:i/>
        </w:rPr>
        <w:t>]</w:t>
      </w:r>
      <w:r w:rsidRPr="00982943">
        <w:rPr>
          <w:rFonts w:ascii="Arial" w:hAnsi="Arial" w:cs="Arial"/>
        </w:rPr>
        <w:t xml:space="preserve"> che </w:t>
      </w:r>
      <w:r w:rsidR="007E779A" w:rsidRPr="00982943">
        <w:rPr>
          <w:rFonts w:ascii="Arial" w:hAnsi="Arial" w:cs="Arial"/>
        </w:rPr>
        <w:t xml:space="preserve">l’operatore economico </w:t>
      </w:r>
      <w:r w:rsidRPr="00982943">
        <w:rPr>
          <w:rFonts w:ascii="Arial" w:hAnsi="Arial" w:cs="Arial"/>
        </w:rPr>
        <w:t xml:space="preserve">in quanto costituente cooperativa, è iscritta nell’apposito Albo delle Società Cooperative di cui al D.M. 23/06/2004 al n. </w:t>
      </w:r>
      <w:r w:rsidRPr="00982943">
        <w:rPr>
          <w:rFonts w:ascii="Arial" w:hAnsi="Arial" w:cs="Arial"/>
        </w:rPr>
        <w:fldChar w:fldCharType="begin">
          <w:ffData>
            <w:name w:val="Testo590"/>
            <w:enabled/>
            <w:calcOnExit w:val="0"/>
            <w:textInput/>
          </w:ffData>
        </w:fldChar>
      </w:r>
      <w:r w:rsidRPr="00982943">
        <w:rPr>
          <w:rFonts w:ascii="Arial" w:hAnsi="Arial" w:cs="Arial"/>
        </w:rPr>
        <w:instrText xml:space="preserve"> FORMTEXT </w:instrText>
      </w:r>
      <w:r w:rsidRPr="00982943">
        <w:rPr>
          <w:rFonts w:ascii="Arial" w:hAnsi="Arial" w:cs="Arial"/>
        </w:rPr>
      </w:r>
      <w:r w:rsidRPr="00982943">
        <w:rPr>
          <w:rFonts w:ascii="Arial" w:hAnsi="Arial" w:cs="Arial"/>
        </w:rPr>
        <w:fldChar w:fldCharType="separate"/>
      </w:r>
      <w:r w:rsidRPr="00982943">
        <w:rPr>
          <w:rFonts w:ascii="Arial" w:hAnsi="Arial" w:cs="Arial"/>
          <w:noProof/>
        </w:rPr>
        <w:t> </w:t>
      </w:r>
      <w:r w:rsidRPr="00982943">
        <w:rPr>
          <w:rFonts w:ascii="Arial" w:hAnsi="Arial" w:cs="Arial"/>
          <w:noProof/>
        </w:rPr>
        <w:t> </w:t>
      </w:r>
      <w:r w:rsidRPr="00982943">
        <w:rPr>
          <w:rFonts w:ascii="Arial" w:hAnsi="Arial" w:cs="Arial"/>
          <w:noProof/>
        </w:rPr>
        <w:t> </w:t>
      </w:r>
      <w:r w:rsidRPr="00982943">
        <w:rPr>
          <w:rFonts w:ascii="Arial" w:hAnsi="Arial" w:cs="Arial"/>
          <w:noProof/>
        </w:rPr>
        <w:t> </w:t>
      </w:r>
      <w:r w:rsidRPr="00982943">
        <w:rPr>
          <w:rFonts w:ascii="Arial" w:hAnsi="Arial" w:cs="Arial"/>
          <w:noProof/>
        </w:rPr>
        <w:t> </w:t>
      </w:r>
      <w:r w:rsidRPr="00982943">
        <w:rPr>
          <w:rFonts w:ascii="Arial" w:hAnsi="Arial" w:cs="Arial"/>
        </w:rPr>
        <w:fldChar w:fldCharType="end"/>
      </w:r>
      <w:r w:rsidRPr="00982943">
        <w:rPr>
          <w:rFonts w:ascii="Arial" w:hAnsi="Arial" w:cs="Arial"/>
        </w:rPr>
        <w:t>;</w:t>
      </w:r>
    </w:p>
    <w:p w:rsidR="000E6E98" w:rsidRDefault="00F81777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5036E4">
        <w:rPr>
          <w:rFonts w:ascii="Arial" w:hAnsi="Arial" w:cs="Arial"/>
          <w:i/>
          <w:sz w:val="20"/>
          <w:szCs w:val="20"/>
        </w:rPr>
        <w:t>[</w:t>
      </w:r>
      <w:r w:rsidRPr="00982943">
        <w:rPr>
          <w:rFonts w:ascii="Arial" w:hAnsi="Arial" w:cs="Arial"/>
          <w:b/>
          <w:i/>
        </w:rPr>
        <w:t>da compilare nel caso in cui la presente dichiarazione sia resa dall'</w:t>
      </w:r>
      <w:r w:rsidR="006A1944" w:rsidRPr="00982943">
        <w:rPr>
          <w:rFonts w:ascii="Arial" w:hAnsi="Arial" w:cs="Arial"/>
          <w:b/>
          <w:i/>
        </w:rPr>
        <w:t xml:space="preserve">operatore economico </w:t>
      </w:r>
      <w:r w:rsidRPr="00982943">
        <w:rPr>
          <w:rFonts w:ascii="Arial" w:hAnsi="Arial" w:cs="Arial"/>
          <w:b/>
          <w:i/>
        </w:rPr>
        <w:t>mandatari</w:t>
      </w:r>
      <w:r w:rsidR="006C5C86" w:rsidRPr="00982943">
        <w:rPr>
          <w:rFonts w:ascii="Arial" w:hAnsi="Arial" w:cs="Arial"/>
          <w:b/>
          <w:i/>
        </w:rPr>
        <w:t>o</w:t>
      </w:r>
      <w:r w:rsidRPr="00982943">
        <w:rPr>
          <w:rFonts w:ascii="Arial" w:hAnsi="Arial" w:cs="Arial"/>
          <w:b/>
          <w:i/>
        </w:rPr>
        <w:t xml:space="preserve"> di un Raggr</w:t>
      </w:r>
      <w:r w:rsidR="008F772B">
        <w:rPr>
          <w:rFonts w:ascii="Arial" w:hAnsi="Arial" w:cs="Arial"/>
          <w:b/>
          <w:i/>
        </w:rPr>
        <w:t>uppamento temporaneo costituito</w:t>
      </w:r>
      <w:r w:rsidRPr="00982943">
        <w:rPr>
          <w:rFonts w:ascii="Arial" w:hAnsi="Arial" w:cs="Arial"/>
          <w:b/>
          <w:i/>
        </w:rPr>
        <w:t xml:space="preserve"> o dal Consorzio di cui </w:t>
      </w:r>
      <w:r w:rsidR="00982943" w:rsidRPr="00982943">
        <w:rPr>
          <w:rFonts w:ascii="Arial" w:hAnsi="Arial" w:cs="Arial"/>
          <w:b/>
          <w:i/>
        </w:rPr>
        <w:t xml:space="preserve">65, comma 2, </w:t>
      </w:r>
      <w:r w:rsidR="00B87588">
        <w:rPr>
          <w:rFonts w:ascii="Arial" w:hAnsi="Arial" w:cs="Arial"/>
          <w:b/>
          <w:i/>
        </w:rPr>
        <w:t xml:space="preserve">lett </w:t>
      </w:r>
      <w:r w:rsidR="008F772B">
        <w:rPr>
          <w:rFonts w:ascii="Arial" w:hAnsi="Arial" w:cs="Arial"/>
          <w:b/>
          <w:i/>
        </w:rPr>
        <w:t>b), c),</w:t>
      </w:r>
      <w:r w:rsidR="00982943" w:rsidRPr="00982943">
        <w:rPr>
          <w:rFonts w:ascii="Arial" w:hAnsi="Arial" w:cs="Arial"/>
          <w:b/>
          <w:i/>
        </w:rPr>
        <w:t xml:space="preserve"> d) del D.Lgs.36/2023</w:t>
      </w:r>
      <w:r w:rsidR="00982943">
        <w:rPr>
          <w:rFonts w:ascii="Arial" w:hAnsi="Arial" w:cs="Arial"/>
          <w:b/>
          <w:i/>
        </w:rPr>
        <w:t xml:space="preserve"> </w:t>
      </w:r>
      <w:r w:rsidRPr="00982943">
        <w:rPr>
          <w:rFonts w:ascii="Arial" w:hAnsi="Arial" w:cs="Arial"/>
          <w:b/>
          <w:i/>
        </w:rPr>
        <w:t>o dal Consorzio ordinario</w:t>
      </w:r>
      <w:r w:rsidR="008F772B">
        <w:rPr>
          <w:rFonts w:ascii="Arial" w:hAnsi="Arial" w:cs="Arial"/>
          <w:b/>
          <w:i/>
        </w:rPr>
        <w:t xml:space="preserve"> costituito</w:t>
      </w:r>
      <w:r w:rsidRPr="00982943">
        <w:rPr>
          <w:rFonts w:ascii="Arial" w:hAnsi="Arial" w:cs="Arial"/>
          <w:i/>
        </w:rPr>
        <w:t>]</w:t>
      </w:r>
      <w:r w:rsidR="008F772B">
        <w:rPr>
          <w:rFonts w:ascii="Arial" w:hAnsi="Arial" w:cs="Arial"/>
        </w:rPr>
        <w:t xml:space="preserve"> che il Raggruppamento</w:t>
      </w:r>
      <w:r w:rsidRPr="00982943">
        <w:rPr>
          <w:rFonts w:ascii="Arial" w:hAnsi="Arial" w:cs="Arial"/>
        </w:rPr>
        <w:t xml:space="preserve">/Consorzio è stato costituito con atto </w:t>
      </w:r>
      <w:r w:rsidRPr="00982943">
        <w:rPr>
          <w:rFonts w:ascii="Arial" w:hAnsi="Arial" w:cs="Arial"/>
          <w:i/>
          <w:iCs/>
        </w:rPr>
        <w:t>(specificare gli estremi del contratto di mandato o del contratto di consorzio)</w:t>
      </w:r>
      <w:r w:rsidRPr="00982943">
        <w:rPr>
          <w:rFonts w:ascii="Arial" w:hAnsi="Arial" w:cs="Arial"/>
          <w:iCs/>
        </w:rPr>
        <w:t xml:space="preserve">: </w:t>
      </w:r>
    </w:p>
    <w:p w:rsidR="000E6E98" w:rsidRPr="000E6E98" w:rsidRDefault="000E6E98" w:rsidP="000E6E98">
      <w:pPr>
        <w:spacing w:after="0" w:line="240" w:lineRule="auto"/>
        <w:ind w:left="556" w:right="11"/>
        <w:jc w:val="both"/>
        <w:rPr>
          <w:rFonts w:ascii="Arial" w:hAnsi="Arial" w:cs="Arial"/>
        </w:rPr>
      </w:pPr>
    </w:p>
    <w:tbl>
      <w:tblPr>
        <w:tblW w:w="932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7"/>
      </w:tblGrid>
      <w:tr w:rsidR="00F81777" w:rsidRPr="005036E4" w:rsidTr="00FE1869">
        <w:trPr>
          <w:trHeight w:val="622"/>
        </w:trPr>
        <w:tc>
          <w:tcPr>
            <w:tcW w:w="9327" w:type="dxa"/>
          </w:tcPr>
          <w:p w:rsidR="00F81777" w:rsidRPr="005036E4" w:rsidRDefault="00F81777" w:rsidP="00181882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FE1869" w:rsidRPr="00F00A60" w:rsidRDefault="00FE1869" w:rsidP="000C3878">
      <w:pPr>
        <w:spacing w:before="120" w:after="120" w:line="280" w:lineRule="exact"/>
        <w:ind w:left="555" w:right="11"/>
        <w:jc w:val="both"/>
        <w:rPr>
          <w:rFonts w:ascii="Arial" w:hAnsi="Arial" w:cs="Arial"/>
          <w:i/>
        </w:rPr>
      </w:pPr>
      <w:r w:rsidRPr="00F00A60">
        <w:rPr>
          <w:rFonts w:ascii="Arial" w:hAnsi="Arial" w:cs="Arial"/>
          <w:i/>
        </w:rPr>
        <w:t>NB: l’operatore economico dovrà caricare in Piattaforma le copie dell’atto costitutivo, nonché dello statuto vigente, corredato dal relativo verbale di assemblea, dichiarate conformi all’originale ex articoli 38 e 47 del D.P.R. n. 445/2000, sottoscritte digitalmente</w:t>
      </w:r>
    </w:p>
    <w:p w:rsidR="003A2745" w:rsidRPr="008F772B" w:rsidRDefault="00F81777" w:rsidP="008F772B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B87588">
        <w:rPr>
          <w:rFonts w:ascii="Arial" w:hAnsi="Arial" w:cs="Arial"/>
          <w:i/>
        </w:rPr>
        <w:t>[</w:t>
      </w:r>
      <w:r w:rsidRPr="00B87588">
        <w:rPr>
          <w:rFonts w:ascii="Arial" w:hAnsi="Arial" w:cs="Arial"/>
          <w:b/>
          <w:i/>
        </w:rPr>
        <w:t xml:space="preserve">da compilare nel caso in cui la presente dichiarazione sia resa </w:t>
      </w:r>
      <w:r w:rsidR="006C5C86" w:rsidRPr="00B87588">
        <w:rPr>
          <w:rFonts w:ascii="Arial" w:hAnsi="Arial" w:cs="Arial"/>
          <w:b/>
          <w:i/>
        </w:rPr>
        <w:t>dall’operatore economico mandatario/mandante</w:t>
      </w:r>
      <w:r w:rsidRPr="00B87588">
        <w:rPr>
          <w:rFonts w:ascii="Arial" w:hAnsi="Arial" w:cs="Arial"/>
          <w:b/>
          <w:i/>
        </w:rPr>
        <w:t xml:space="preserve"> di un Raggruppamento temporaneo di Imprese costituito/</w:t>
      </w:r>
      <w:r w:rsidR="006C5C86" w:rsidRPr="00B87588">
        <w:rPr>
          <w:rFonts w:ascii="Arial" w:hAnsi="Arial" w:cs="Arial"/>
          <w:b/>
          <w:i/>
        </w:rPr>
        <w:t>costituendo</w:t>
      </w:r>
      <w:r w:rsidRPr="00B87588">
        <w:rPr>
          <w:rFonts w:ascii="Arial" w:hAnsi="Arial" w:cs="Arial"/>
          <w:i/>
        </w:rPr>
        <w:t xml:space="preserve">] </w:t>
      </w:r>
      <w:r w:rsidRPr="00B87588">
        <w:rPr>
          <w:rFonts w:ascii="Arial" w:hAnsi="Arial" w:cs="Arial"/>
        </w:rPr>
        <w:t>di partec</w:t>
      </w:r>
      <w:r w:rsidR="005F38A9">
        <w:rPr>
          <w:rFonts w:ascii="Arial" w:hAnsi="Arial" w:cs="Arial"/>
        </w:rPr>
        <w:t>ipare alla procedura in oggetto</w:t>
      </w:r>
      <w:r w:rsidR="008F772B">
        <w:rPr>
          <w:rFonts w:ascii="Arial" w:hAnsi="Arial" w:cs="Arial"/>
        </w:rPr>
        <w:t xml:space="preserve">  </w:t>
      </w:r>
      <w:r w:rsidR="00B87588" w:rsidRPr="008F772B">
        <w:rPr>
          <w:rFonts w:ascii="Arial" w:hAnsi="Arial" w:cs="Arial"/>
        </w:rPr>
        <w:t xml:space="preserve">con i seguenti operatori economici </w:t>
      </w:r>
      <w:r w:rsidR="00B87588" w:rsidRPr="008F772B">
        <w:rPr>
          <w:rFonts w:ascii="Arial" w:hAnsi="Arial" w:cs="Arial"/>
          <w:i/>
        </w:rPr>
        <w:t>(indicare denominazione, Codice fiscale/Partita IVA e sede legale):</w:t>
      </w:r>
    </w:p>
    <w:p w:rsidR="005F38A9" w:rsidRPr="00B87588" w:rsidRDefault="005F38A9" w:rsidP="005F38A9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9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0"/>
        <w:gridCol w:w="3402"/>
        <w:gridCol w:w="2835"/>
      </w:tblGrid>
      <w:tr w:rsidR="00B87588" w:rsidRPr="005036E4" w:rsidTr="00AB727A">
        <w:trPr>
          <w:jc w:val="center"/>
        </w:trPr>
        <w:tc>
          <w:tcPr>
            <w:tcW w:w="3090" w:type="dxa"/>
            <w:shd w:val="clear" w:color="auto" w:fill="00529E"/>
            <w:vAlign w:val="center"/>
          </w:tcPr>
          <w:p w:rsidR="00B87588" w:rsidRPr="00AB727A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AB72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Denominazione</w:t>
            </w:r>
          </w:p>
        </w:tc>
        <w:tc>
          <w:tcPr>
            <w:tcW w:w="3402" w:type="dxa"/>
            <w:shd w:val="clear" w:color="auto" w:fill="00529E"/>
            <w:vAlign w:val="center"/>
          </w:tcPr>
          <w:p w:rsidR="00B87588" w:rsidRPr="00AB727A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AB72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Codice fiscale/Partita IVA</w:t>
            </w:r>
          </w:p>
        </w:tc>
        <w:tc>
          <w:tcPr>
            <w:tcW w:w="2835" w:type="dxa"/>
            <w:shd w:val="clear" w:color="auto" w:fill="00529E"/>
            <w:vAlign w:val="center"/>
          </w:tcPr>
          <w:p w:rsidR="00B87588" w:rsidRPr="00AB727A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AB72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Indirizzo sede</w:t>
            </w:r>
          </w:p>
        </w:tc>
      </w:tr>
      <w:tr w:rsidR="00B87588" w:rsidRPr="005036E4" w:rsidTr="00AB727A">
        <w:trPr>
          <w:jc w:val="center"/>
        </w:trPr>
        <w:tc>
          <w:tcPr>
            <w:tcW w:w="3090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B87588" w:rsidRPr="005036E4" w:rsidTr="00AB727A">
        <w:trPr>
          <w:jc w:val="center"/>
        </w:trPr>
        <w:tc>
          <w:tcPr>
            <w:tcW w:w="3090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B87588" w:rsidRPr="005036E4" w:rsidTr="00AB727A">
        <w:trPr>
          <w:jc w:val="center"/>
        </w:trPr>
        <w:tc>
          <w:tcPr>
            <w:tcW w:w="3090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B87588" w:rsidRPr="005036E4" w:rsidTr="00AB727A">
        <w:trPr>
          <w:jc w:val="center"/>
        </w:trPr>
        <w:tc>
          <w:tcPr>
            <w:tcW w:w="3090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B87588" w:rsidRPr="005036E4" w:rsidTr="00AB727A">
        <w:trPr>
          <w:jc w:val="center"/>
        </w:trPr>
        <w:tc>
          <w:tcPr>
            <w:tcW w:w="3090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B87588" w:rsidRPr="005036E4" w:rsidTr="00AB727A">
        <w:trPr>
          <w:jc w:val="center"/>
        </w:trPr>
        <w:tc>
          <w:tcPr>
            <w:tcW w:w="3090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B87588" w:rsidRPr="005036E4" w:rsidTr="00AB727A">
        <w:trPr>
          <w:jc w:val="center"/>
        </w:trPr>
        <w:tc>
          <w:tcPr>
            <w:tcW w:w="9327" w:type="dxa"/>
            <w:gridSpan w:val="3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  <w:lang w:val="it-IT"/>
              </w:rPr>
              <w:lastRenderedPageBreak/>
              <w:t>ALTRO (</w:t>
            </w:r>
            <w:r>
              <w:rPr>
                <w:rFonts w:ascii="Arial" w:hAnsi="Arial" w:cs="Arial"/>
                <w:b/>
                <w:i/>
                <w:lang w:val="it-IT"/>
              </w:rPr>
              <w:t>indicare eventuali ulteriori soggetti, specificando, per ciascuno di essi, le informazioni di cui sopra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>)</w:t>
            </w:r>
          </w:p>
        </w:tc>
      </w:tr>
      <w:tr w:rsidR="00B87588" w:rsidRPr="005036E4" w:rsidTr="00AB727A">
        <w:trPr>
          <w:jc w:val="center"/>
        </w:trPr>
        <w:tc>
          <w:tcPr>
            <w:tcW w:w="9327" w:type="dxa"/>
            <w:gridSpan w:val="3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0E6E98" w:rsidRDefault="00F81777" w:rsidP="008F772B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b/>
        </w:rPr>
      </w:pPr>
      <w:r w:rsidRPr="00982943">
        <w:rPr>
          <w:rFonts w:ascii="Arial" w:hAnsi="Arial" w:cs="Arial"/>
          <w:i/>
        </w:rPr>
        <w:t>[</w:t>
      </w:r>
      <w:r w:rsidRPr="00982943">
        <w:rPr>
          <w:rFonts w:ascii="Arial" w:hAnsi="Arial" w:cs="Arial"/>
          <w:b/>
          <w:i/>
        </w:rPr>
        <w:t>da compilare nel caso in cui la presente dichiarazione sia resa dal Consorzio ordinario</w:t>
      </w:r>
      <w:r w:rsidR="006C5C86" w:rsidRPr="00982943">
        <w:rPr>
          <w:rFonts w:ascii="Arial" w:hAnsi="Arial" w:cs="Arial"/>
          <w:b/>
          <w:i/>
        </w:rPr>
        <w:t xml:space="preserve"> costituito/costituendo</w:t>
      </w:r>
      <w:r w:rsidRPr="00982943">
        <w:rPr>
          <w:rFonts w:ascii="Arial" w:hAnsi="Arial" w:cs="Arial"/>
          <w:i/>
          <w:u w:val="single"/>
        </w:rPr>
        <w:t>]</w:t>
      </w:r>
      <w:r w:rsidRPr="00982943">
        <w:rPr>
          <w:rFonts w:ascii="Arial" w:hAnsi="Arial" w:cs="Arial"/>
        </w:rPr>
        <w:t xml:space="preserve"> che fanno parte del Consorzio </w:t>
      </w:r>
      <w:r w:rsidR="006C5C86" w:rsidRPr="00982943">
        <w:rPr>
          <w:rFonts w:ascii="Arial" w:hAnsi="Arial" w:cs="Arial"/>
        </w:rPr>
        <w:t xml:space="preserve">i seguenti operatori economici </w:t>
      </w:r>
      <w:r w:rsidRPr="00982943">
        <w:rPr>
          <w:rFonts w:ascii="Arial" w:hAnsi="Arial" w:cs="Arial"/>
          <w:i/>
          <w:iCs/>
        </w:rPr>
        <w:t>(</w:t>
      </w:r>
      <w:r w:rsidRPr="00982943">
        <w:rPr>
          <w:rFonts w:ascii="Arial" w:hAnsi="Arial" w:cs="Arial"/>
          <w:i/>
        </w:rPr>
        <w:t>indicare denominazione, Codice fiscale/Partita IVA e indirizzo sede legale</w:t>
      </w:r>
      <w:r w:rsidRPr="00982943">
        <w:rPr>
          <w:rFonts w:ascii="Arial" w:hAnsi="Arial" w:cs="Arial"/>
        </w:rPr>
        <w:t>)</w:t>
      </w:r>
      <w:r w:rsidRPr="00982943">
        <w:rPr>
          <w:rFonts w:ascii="Arial" w:hAnsi="Arial" w:cs="Arial"/>
          <w:iCs/>
        </w:rPr>
        <w:t xml:space="preserve">: </w:t>
      </w:r>
    </w:p>
    <w:p w:rsidR="00932B3F" w:rsidRPr="00932B3F" w:rsidRDefault="00932B3F" w:rsidP="00932B3F">
      <w:pPr>
        <w:spacing w:after="0" w:line="240" w:lineRule="auto"/>
        <w:ind w:left="556" w:right="11"/>
        <w:jc w:val="both"/>
        <w:rPr>
          <w:rFonts w:ascii="Arial" w:hAnsi="Arial" w:cs="Arial"/>
          <w:b/>
        </w:rPr>
      </w:pPr>
    </w:p>
    <w:tbl>
      <w:tblPr>
        <w:tblW w:w="933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6"/>
        <w:gridCol w:w="3402"/>
        <w:gridCol w:w="3122"/>
      </w:tblGrid>
      <w:tr w:rsidR="00F81777" w:rsidRPr="005036E4" w:rsidTr="00A56CE2">
        <w:tc>
          <w:tcPr>
            <w:tcW w:w="2806" w:type="dxa"/>
            <w:shd w:val="clear" w:color="auto" w:fill="00529E"/>
            <w:vAlign w:val="center"/>
          </w:tcPr>
          <w:p w:rsidR="00F81777" w:rsidRPr="00AB727A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AB72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Denominazione</w:t>
            </w:r>
          </w:p>
        </w:tc>
        <w:tc>
          <w:tcPr>
            <w:tcW w:w="3402" w:type="dxa"/>
            <w:shd w:val="clear" w:color="auto" w:fill="00529E"/>
            <w:vAlign w:val="center"/>
          </w:tcPr>
          <w:p w:rsidR="00F81777" w:rsidRPr="00AB727A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AB72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Codice fiscale/Partita IVA</w:t>
            </w:r>
          </w:p>
        </w:tc>
        <w:tc>
          <w:tcPr>
            <w:tcW w:w="3122" w:type="dxa"/>
            <w:shd w:val="clear" w:color="auto" w:fill="00529E"/>
            <w:vAlign w:val="center"/>
          </w:tcPr>
          <w:p w:rsidR="00F81777" w:rsidRPr="00AB727A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AB72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Indirizzo sede</w:t>
            </w:r>
          </w:p>
        </w:tc>
      </w:tr>
      <w:tr w:rsidR="00F81777" w:rsidRPr="005036E4" w:rsidTr="00BB5298">
        <w:tc>
          <w:tcPr>
            <w:tcW w:w="280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BB5298">
        <w:tc>
          <w:tcPr>
            <w:tcW w:w="280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</w:instrText>
            </w:r>
            <w:r w:rsidRPr="005036E4">
              <w:rPr>
                <w:rFonts w:ascii="Arial" w:hAnsi="Arial" w:cs="Arial"/>
                <w:b/>
              </w:rPr>
              <w:instrText xml:space="preserve">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BB5298">
        <w:tc>
          <w:tcPr>
            <w:tcW w:w="280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BB5298">
        <w:tc>
          <w:tcPr>
            <w:tcW w:w="280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BB5298">
        <w:tc>
          <w:tcPr>
            <w:tcW w:w="280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BB5298">
        <w:tc>
          <w:tcPr>
            <w:tcW w:w="9330" w:type="dxa"/>
            <w:gridSpan w:val="3"/>
          </w:tcPr>
          <w:p w:rsidR="00F81777" w:rsidRPr="005036E4" w:rsidRDefault="00F81777" w:rsidP="00BB5298">
            <w:pPr>
              <w:pStyle w:val="sche3"/>
              <w:spacing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  <w:lang w:val="it-IT"/>
              </w:rPr>
              <w:t>ALTRO (</w:t>
            </w:r>
            <w:r w:rsidR="006C5C86">
              <w:rPr>
                <w:rFonts w:ascii="Arial" w:hAnsi="Arial" w:cs="Arial"/>
                <w:b/>
                <w:i/>
                <w:lang w:val="it-IT"/>
              </w:rPr>
              <w:t>indicare eventuali ulteriori soggetti, specificando, per ciascuno di essi, le informazioni di cui sopra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>)</w:t>
            </w:r>
            <w:r w:rsidRPr="005036E4">
              <w:rPr>
                <w:rFonts w:ascii="Arial" w:hAnsi="Arial" w:cs="Arial"/>
                <w:b/>
                <w:lang w:val="it-IT"/>
              </w:rPr>
              <w:t>:</w:t>
            </w:r>
          </w:p>
        </w:tc>
      </w:tr>
      <w:tr w:rsidR="00F81777" w:rsidRPr="005036E4" w:rsidTr="00BB5298">
        <w:trPr>
          <w:trHeight w:val="366"/>
        </w:trPr>
        <w:tc>
          <w:tcPr>
            <w:tcW w:w="9330" w:type="dxa"/>
            <w:gridSpan w:val="3"/>
          </w:tcPr>
          <w:p w:rsidR="00FE1869" w:rsidRPr="003E24F1" w:rsidRDefault="00F81777" w:rsidP="00773531">
            <w:pPr>
              <w:pStyle w:val="sche3"/>
              <w:ind w:right="11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0F4EFC" w:rsidRPr="000F4EFC" w:rsidRDefault="00F81777" w:rsidP="000F4EFC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5036E4">
        <w:rPr>
          <w:rFonts w:ascii="Arial" w:hAnsi="Arial" w:cs="Arial"/>
          <w:i/>
          <w:sz w:val="20"/>
          <w:szCs w:val="20"/>
        </w:rPr>
        <w:t>[</w:t>
      </w:r>
      <w:r w:rsidRPr="00982943">
        <w:rPr>
          <w:rFonts w:ascii="Arial" w:hAnsi="Arial" w:cs="Arial"/>
          <w:b/>
          <w:i/>
        </w:rPr>
        <w:t xml:space="preserve">da compilare nel caso in cui la presente dichiarazione sia resa </w:t>
      </w:r>
      <w:r w:rsidR="006C5C86" w:rsidRPr="00982943">
        <w:rPr>
          <w:rFonts w:ascii="Arial" w:hAnsi="Arial" w:cs="Arial"/>
          <w:b/>
          <w:i/>
        </w:rPr>
        <w:t>dall’operatore economico mandatario/mandante</w:t>
      </w:r>
      <w:r w:rsidRPr="00982943">
        <w:rPr>
          <w:rFonts w:ascii="Arial" w:hAnsi="Arial" w:cs="Arial"/>
          <w:b/>
          <w:i/>
        </w:rPr>
        <w:t xml:space="preserve"> di un Raggruppamento temporaneo </w:t>
      </w:r>
      <w:r w:rsidR="006C5C86" w:rsidRPr="00982943">
        <w:rPr>
          <w:rFonts w:ascii="Arial" w:hAnsi="Arial" w:cs="Arial"/>
          <w:b/>
          <w:i/>
        </w:rPr>
        <w:t xml:space="preserve">costituito/costituendo </w:t>
      </w:r>
      <w:r w:rsidRPr="00982943">
        <w:rPr>
          <w:rFonts w:ascii="Arial" w:hAnsi="Arial" w:cs="Arial"/>
          <w:b/>
          <w:i/>
        </w:rPr>
        <w:t xml:space="preserve">o </w:t>
      </w:r>
      <w:r w:rsidR="006C5C86" w:rsidRPr="005F38A9">
        <w:rPr>
          <w:rFonts w:ascii="Arial" w:hAnsi="Arial" w:cs="Arial"/>
          <w:b/>
          <w:i/>
        </w:rPr>
        <w:t>dall’operatore economico consorziato di un Consorzio ordinario costituito/costituendo</w:t>
      </w:r>
      <w:r w:rsidRPr="00982943">
        <w:rPr>
          <w:rFonts w:ascii="Arial" w:hAnsi="Arial" w:cs="Arial"/>
          <w:i/>
          <w:u w:val="single"/>
        </w:rPr>
        <w:t>]</w:t>
      </w:r>
      <w:r w:rsidR="002166D3" w:rsidRPr="00982943">
        <w:rPr>
          <w:rFonts w:ascii="Arial" w:hAnsi="Arial" w:cs="Arial"/>
          <w:i/>
        </w:rPr>
        <w:t>:</w:t>
      </w:r>
      <w:r w:rsidR="00F91F6B" w:rsidRPr="00982943">
        <w:rPr>
          <w:rFonts w:ascii="Arial" w:hAnsi="Arial" w:cs="Arial"/>
        </w:rPr>
        <w:t xml:space="preserve"> </w:t>
      </w:r>
      <w:r w:rsidR="00603DDF" w:rsidRPr="00982943">
        <w:rPr>
          <w:rFonts w:ascii="Arial" w:hAnsi="Arial" w:cs="Arial"/>
        </w:rPr>
        <w:t>ch</w:t>
      </w:r>
      <w:r w:rsidR="00180FE5" w:rsidRPr="00982943">
        <w:rPr>
          <w:rFonts w:ascii="Arial" w:hAnsi="Arial" w:cs="Arial"/>
        </w:rPr>
        <w:t>e nell’ambito del RTI/Consorzio:</w:t>
      </w:r>
    </w:p>
    <w:p w:rsidR="000F4EFC" w:rsidRPr="00291A19" w:rsidRDefault="000F4EFC" w:rsidP="00291A19">
      <w:pPr>
        <w:pStyle w:val="Paragrafoelenco"/>
        <w:numPr>
          <w:ilvl w:val="0"/>
          <w:numId w:val="7"/>
        </w:numPr>
        <w:tabs>
          <w:tab w:val="left" w:pos="426"/>
        </w:tabs>
        <w:spacing w:before="120" w:after="0" w:line="280" w:lineRule="exact"/>
        <w:ind w:left="851" w:hanging="284"/>
        <w:jc w:val="both"/>
        <w:rPr>
          <w:rFonts w:ascii="Arial" w:hAnsi="Arial" w:cs="Arial"/>
        </w:rPr>
      </w:pPr>
      <w:r w:rsidRPr="000F4EFC">
        <w:rPr>
          <w:rFonts w:ascii="Arial" w:hAnsi="Arial" w:cs="Arial"/>
        </w:rPr>
        <w:t>le categorie dei lavori che saranno eseguite da ciascun operatore economico riunito o consorziato sono le seguenti  [</w:t>
      </w:r>
      <w:r w:rsidRPr="009C4E24">
        <w:rPr>
          <w:rFonts w:ascii="Arial" w:hAnsi="Arial" w:cs="Arial"/>
          <w:i/>
        </w:rPr>
        <w:t>indicare la quota percentuale di esecuzione riferita a ciascuna categoria assunta</w:t>
      </w:r>
      <w:r w:rsidRPr="000F4EFC">
        <w:rPr>
          <w:rFonts w:ascii="Arial" w:hAnsi="Arial" w:cs="Arial"/>
        </w:rPr>
        <w:t>] :</w:t>
      </w:r>
    </w:p>
    <w:p w:rsidR="000F4EFC" w:rsidRDefault="000F4EFC" w:rsidP="00932B3F">
      <w:pPr>
        <w:pStyle w:val="Paragrafoelenco"/>
        <w:tabs>
          <w:tab w:val="left" w:pos="426"/>
        </w:tabs>
        <w:spacing w:after="0" w:line="240" w:lineRule="auto"/>
        <w:ind w:left="851"/>
        <w:jc w:val="both"/>
        <w:rPr>
          <w:rFonts w:ascii="Arial" w:hAnsi="Arial" w:cs="Arial"/>
        </w:rPr>
      </w:pP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1985"/>
        <w:gridCol w:w="2268"/>
        <w:gridCol w:w="2779"/>
      </w:tblGrid>
      <w:tr w:rsidR="000F4EFC" w:rsidRPr="00982943" w:rsidTr="00DF717F">
        <w:tc>
          <w:tcPr>
            <w:tcW w:w="2040" w:type="dxa"/>
            <w:shd w:val="clear" w:color="auto" w:fill="1F497D" w:themeFill="text2"/>
          </w:tcPr>
          <w:p w:rsidR="000F4EFC" w:rsidRPr="00656D39" w:rsidRDefault="000F4EFC" w:rsidP="00DF717F">
            <w:pPr>
              <w:tabs>
                <w:tab w:val="left" w:pos="426"/>
              </w:tabs>
              <w:spacing w:after="120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656D3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 </w:t>
            </w:r>
            <w:r w:rsidRPr="00656D39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Denominazione</w:t>
            </w:r>
          </w:p>
        </w:tc>
        <w:tc>
          <w:tcPr>
            <w:tcW w:w="1985" w:type="dxa"/>
            <w:shd w:val="clear" w:color="auto" w:fill="1F497D" w:themeFill="text2"/>
          </w:tcPr>
          <w:p w:rsidR="000F4EFC" w:rsidRPr="00656D39" w:rsidRDefault="000F4EFC" w:rsidP="00DF717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656D3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Ruolo mandataria/</w:t>
            </w:r>
          </w:p>
          <w:p w:rsidR="000F4EFC" w:rsidRPr="00656D39" w:rsidRDefault="000F4EFC" w:rsidP="00DF717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656D3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mandante</w:t>
            </w:r>
          </w:p>
        </w:tc>
        <w:tc>
          <w:tcPr>
            <w:tcW w:w="2268" w:type="dxa"/>
            <w:shd w:val="clear" w:color="auto" w:fill="1F497D" w:themeFill="text2"/>
          </w:tcPr>
          <w:p w:rsidR="000F4EFC" w:rsidRPr="00656D39" w:rsidRDefault="000F4EFC" w:rsidP="00DF717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656D3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Categoria SOA</w:t>
            </w:r>
            <w:r w:rsidRPr="00656D39">
              <w:rPr>
                <w:rFonts w:cs="Arial"/>
                <w:sz w:val="20"/>
                <w:szCs w:val="20"/>
              </w:rPr>
              <w:t xml:space="preserve"> </w:t>
            </w:r>
            <w:r w:rsidRPr="00656D3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che ciascun soggetto associato intende eseguire</w:t>
            </w:r>
          </w:p>
        </w:tc>
        <w:tc>
          <w:tcPr>
            <w:tcW w:w="2779" w:type="dxa"/>
            <w:shd w:val="clear" w:color="auto" w:fill="1F497D" w:themeFill="text2"/>
          </w:tcPr>
          <w:p w:rsidR="000F4EFC" w:rsidRPr="00656D39" w:rsidRDefault="000F4EFC" w:rsidP="00DF717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656D3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quota % di esecuzione</w:t>
            </w:r>
            <w:r w:rsidRPr="00656D39">
              <w:rPr>
                <w:rFonts w:cs="Arial"/>
                <w:sz w:val="20"/>
                <w:szCs w:val="20"/>
              </w:rPr>
              <w:t xml:space="preserve"> </w:t>
            </w:r>
            <w:r w:rsidRPr="00656D3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per ogni categoria di esecuzione di ciascun soggetto associato</w:t>
            </w:r>
          </w:p>
        </w:tc>
      </w:tr>
      <w:tr w:rsidR="000F4EFC" w:rsidRPr="00982943" w:rsidTr="00DF717F">
        <w:trPr>
          <w:trHeight w:hRule="exact" w:val="624"/>
        </w:trPr>
        <w:tc>
          <w:tcPr>
            <w:tcW w:w="2040" w:type="dxa"/>
            <w:vAlign w:val="center"/>
          </w:tcPr>
          <w:p w:rsidR="000F4EFC" w:rsidRPr="00982943" w:rsidRDefault="000F4EFC" w:rsidP="00DF717F">
            <w:pPr>
              <w:tabs>
                <w:tab w:val="left" w:pos="42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0F4EFC" w:rsidRPr="00982943" w:rsidRDefault="000F4EFC" w:rsidP="00DF717F">
            <w:pPr>
              <w:tabs>
                <w:tab w:val="left" w:pos="42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0F4EFC" w:rsidRDefault="000F4EFC" w:rsidP="00DF717F">
            <w:r w:rsidRPr="00DF0B5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79" w:type="dxa"/>
            <w:vAlign w:val="center"/>
          </w:tcPr>
          <w:p w:rsidR="000F4EFC" w:rsidRPr="00982943" w:rsidRDefault="000F4EFC" w:rsidP="00DF717F">
            <w:pPr>
              <w:tabs>
                <w:tab w:val="left" w:pos="42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0F4EFC" w:rsidRPr="00982943" w:rsidTr="00DF717F">
        <w:trPr>
          <w:trHeight w:hRule="exact" w:val="624"/>
        </w:trPr>
        <w:tc>
          <w:tcPr>
            <w:tcW w:w="2040" w:type="dxa"/>
            <w:vAlign w:val="center"/>
          </w:tcPr>
          <w:p w:rsidR="000F4EFC" w:rsidRPr="00982943" w:rsidRDefault="000F4EFC" w:rsidP="00DF717F">
            <w:pPr>
              <w:tabs>
                <w:tab w:val="left" w:pos="42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0F4EFC" w:rsidRPr="00982943" w:rsidRDefault="000F4EFC" w:rsidP="00DF717F">
            <w:pPr>
              <w:tabs>
                <w:tab w:val="left" w:pos="42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0F4EFC" w:rsidRDefault="000F4EFC" w:rsidP="00DF717F">
            <w:r w:rsidRPr="00DF0B5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79" w:type="dxa"/>
            <w:vAlign w:val="center"/>
          </w:tcPr>
          <w:p w:rsidR="000F4EFC" w:rsidRPr="00982943" w:rsidRDefault="000F4EFC" w:rsidP="00DF717F">
            <w:pPr>
              <w:tabs>
                <w:tab w:val="left" w:pos="42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0F4EFC" w:rsidRPr="00982943" w:rsidTr="00DF717F">
        <w:trPr>
          <w:trHeight w:hRule="exact" w:val="624"/>
        </w:trPr>
        <w:tc>
          <w:tcPr>
            <w:tcW w:w="2040" w:type="dxa"/>
            <w:vAlign w:val="center"/>
          </w:tcPr>
          <w:p w:rsidR="000F4EFC" w:rsidRPr="00982943" w:rsidRDefault="000F4EFC" w:rsidP="00DF717F">
            <w:pPr>
              <w:tabs>
                <w:tab w:val="left" w:pos="42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0F4EFC" w:rsidRPr="00982943" w:rsidRDefault="000F4EFC" w:rsidP="00DF717F">
            <w:pPr>
              <w:tabs>
                <w:tab w:val="left" w:pos="42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0F4EFC" w:rsidRDefault="000F4EFC" w:rsidP="00DF717F">
            <w:r w:rsidRPr="00DF0B5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79" w:type="dxa"/>
            <w:vAlign w:val="center"/>
          </w:tcPr>
          <w:p w:rsidR="000F4EFC" w:rsidRPr="00982943" w:rsidRDefault="000F4EFC" w:rsidP="00DF717F">
            <w:pPr>
              <w:tabs>
                <w:tab w:val="left" w:pos="42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0F4EFC" w:rsidRPr="00982943" w:rsidTr="00DF717F">
        <w:trPr>
          <w:trHeight w:hRule="exact" w:val="624"/>
        </w:trPr>
        <w:tc>
          <w:tcPr>
            <w:tcW w:w="2040" w:type="dxa"/>
            <w:vAlign w:val="center"/>
          </w:tcPr>
          <w:p w:rsidR="000F4EFC" w:rsidRPr="00982943" w:rsidRDefault="000F4EFC" w:rsidP="00DF717F">
            <w:pPr>
              <w:tabs>
                <w:tab w:val="left" w:pos="42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0F4EFC" w:rsidRPr="00982943" w:rsidRDefault="000F4EFC" w:rsidP="00DF717F">
            <w:pPr>
              <w:tabs>
                <w:tab w:val="left" w:pos="42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0F4EFC" w:rsidRDefault="000F4EFC" w:rsidP="00DF717F">
            <w:r w:rsidRPr="00DF0B5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F0B5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79" w:type="dxa"/>
            <w:vAlign w:val="center"/>
          </w:tcPr>
          <w:p w:rsidR="000F4EFC" w:rsidRPr="00982943" w:rsidRDefault="000F4EFC" w:rsidP="00DF717F">
            <w:pPr>
              <w:tabs>
                <w:tab w:val="left" w:pos="42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8294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9168F9" w:rsidRPr="000F4EFC" w:rsidRDefault="000F4EFC" w:rsidP="000F4EFC">
      <w:pPr>
        <w:pStyle w:val="Paragrafoelenco"/>
        <w:numPr>
          <w:ilvl w:val="0"/>
          <w:numId w:val="7"/>
        </w:numPr>
        <w:tabs>
          <w:tab w:val="left" w:pos="426"/>
        </w:tabs>
        <w:spacing w:before="120" w:after="0" w:line="280" w:lineRule="exact"/>
        <w:ind w:left="851" w:hanging="284"/>
        <w:jc w:val="both"/>
        <w:rPr>
          <w:rFonts w:ascii="Arial" w:hAnsi="Arial" w:cs="Arial"/>
        </w:rPr>
      </w:pPr>
      <w:r w:rsidRPr="000F4EFC">
        <w:rPr>
          <w:rFonts w:ascii="Arial" w:hAnsi="Arial" w:cs="Arial"/>
        </w:rPr>
        <w:t>di impegnarsi ad eseguire i lavori nella percentuale corrispondente alle quote indicate e per la quale possiede i necessari requisiti di qualificazione   (</w:t>
      </w:r>
      <w:r w:rsidRPr="000F4EFC">
        <w:rPr>
          <w:rFonts w:ascii="Arial" w:hAnsi="Arial" w:cs="Arial"/>
          <w:i/>
        </w:rPr>
        <w:t>NB: A pena di esclusione, non sanabile le quote dichiarate non possono eccedere la qualificazione posseduta dalla singola impresa nella rispettiva categoria</w:t>
      </w:r>
      <w:r w:rsidRPr="000F4EFC">
        <w:rPr>
          <w:rFonts w:ascii="Arial" w:hAnsi="Arial" w:cs="Arial"/>
        </w:rPr>
        <w:t>).</w:t>
      </w:r>
    </w:p>
    <w:p w:rsidR="00B87588" w:rsidRPr="00C7360A" w:rsidRDefault="00F31A62" w:rsidP="00932B3F">
      <w:pPr>
        <w:pStyle w:val="Paragrafoelenco"/>
        <w:numPr>
          <w:ilvl w:val="0"/>
          <w:numId w:val="7"/>
        </w:numPr>
        <w:tabs>
          <w:tab w:val="left" w:pos="426"/>
        </w:tabs>
        <w:spacing w:before="120" w:after="0" w:line="280" w:lineRule="exact"/>
        <w:ind w:left="851" w:hanging="284"/>
        <w:jc w:val="both"/>
        <w:rPr>
          <w:rFonts w:ascii="Arial" w:hAnsi="Arial" w:cs="Arial"/>
        </w:rPr>
      </w:pPr>
      <w:r w:rsidRPr="00774F8F">
        <w:rPr>
          <w:rFonts w:ascii="Arial" w:hAnsi="Arial" w:cs="Arial"/>
        </w:rPr>
        <w:lastRenderedPageBreak/>
        <w:t>di assumere nell’ambito del raggruppamento tem</w:t>
      </w:r>
      <w:r w:rsidR="00774F8F">
        <w:rPr>
          <w:rFonts w:ascii="Arial" w:hAnsi="Arial" w:cs="Arial"/>
        </w:rPr>
        <w:t xml:space="preserve">poraneo / consorzio ordinario, </w:t>
      </w:r>
      <w:r w:rsidRPr="00774F8F">
        <w:rPr>
          <w:rFonts w:ascii="Arial" w:hAnsi="Arial" w:cs="Arial"/>
        </w:rPr>
        <w:t>u</w:t>
      </w:r>
      <w:r w:rsidR="004160C5">
        <w:rPr>
          <w:rFonts w:ascii="Arial" w:hAnsi="Arial" w:cs="Arial"/>
        </w:rPr>
        <w:t xml:space="preserve">na quota di partecipazione del </w:t>
      </w:r>
      <w:r w:rsidR="00774F8F" w:rsidRPr="00774F8F">
        <w:rPr>
          <w:rFonts w:ascii="Arial" w:hAnsi="Arial" w:cs="Arial"/>
          <w:b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774F8F" w:rsidRPr="00774F8F">
        <w:rPr>
          <w:rFonts w:ascii="Arial" w:hAnsi="Arial" w:cs="Arial"/>
          <w:b/>
        </w:rPr>
        <w:instrText xml:space="preserve"> FORMTEXT </w:instrText>
      </w:r>
      <w:r w:rsidR="00774F8F" w:rsidRPr="00774F8F">
        <w:rPr>
          <w:rFonts w:ascii="Arial" w:hAnsi="Arial" w:cs="Arial"/>
          <w:b/>
        </w:rPr>
      </w:r>
      <w:r w:rsidR="00774F8F" w:rsidRPr="00774F8F">
        <w:rPr>
          <w:rFonts w:ascii="Arial" w:hAnsi="Arial" w:cs="Arial"/>
          <w:b/>
        </w:rPr>
        <w:fldChar w:fldCharType="separate"/>
      </w:r>
      <w:r w:rsidR="00774F8F" w:rsidRPr="00774F8F">
        <w:rPr>
          <w:rFonts w:ascii="Arial" w:hAnsi="Arial" w:cs="Arial"/>
          <w:b/>
        </w:rPr>
        <w:t> </w:t>
      </w:r>
      <w:r w:rsidR="00774F8F" w:rsidRPr="00774F8F">
        <w:rPr>
          <w:rFonts w:ascii="Arial" w:hAnsi="Arial" w:cs="Arial"/>
          <w:b/>
        </w:rPr>
        <w:t> </w:t>
      </w:r>
      <w:r w:rsidR="00774F8F" w:rsidRPr="00774F8F">
        <w:rPr>
          <w:rFonts w:ascii="Arial" w:hAnsi="Arial" w:cs="Arial"/>
          <w:b/>
        </w:rPr>
        <w:t> </w:t>
      </w:r>
      <w:r w:rsidR="00774F8F" w:rsidRPr="00774F8F">
        <w:rPr>
          <w:rFonts w:ascii="Arial" w:hAnsi="Arial" w:cs="Arial"/>
          <w:b/>
        </w:rPr>
        <w:t> </w:t>
      </w:r>
      <w:r w:rsidR="00774F8F" w:rsidRPr="00774F8F">
        <w:rPr>
          <w:rFonts w:ascii="Arial" w:hAnsi="Arial" w:cs="Arial"/>
          <w:b/>
        </w:rPr>
        <w:t> </w:t>
      </w:r>
      <w:r w:rsidR="00774F8F" w:rsidRPr="00774F8F">
        <w:rPr>
          <w:rFonts w:ascii="Arial" w:hAnsi="Arial" w:cs="Arial"/>
        </w:rPr>
        <w:fldChar w:fldCharType="end"/>
      </w:r>
      <w:r w:rsidR="00BB5298">
        <w:rPr>
          <w:rFonts w:ascii="Arial" w:hAnsi="Arial" w:cs="Arial"/>
        </w:rPr>
        <w:t xml:space="preserve"> </w:t>
      </w:r>
      <w:r w:rsidR="00B233AA">
        <w:rPr>
          <w:rFonts w:ascii="Arial" w:hAnsi="Arial" w:cs="Arial"/>
        </w:rPr>
        <w:t>%</w:t>
      </w:r>
      <w:r w:rsidR="00774F8F">
        <w:rPr>
          <w:rFonts w:ascii="Arial" w:hAnsi="Arial" w:cs="Arial"/>
        </w:rPr>
        <w:t xml:space="preserve"> [</w:t>
      </w:r>
      <w:r w:rsidR="00774F8F" w:rsidRPr="00FD6C4E">
        <w:rPr>
          <w:rFonts w:ascii="Arial" w:hAnsi="Arial" w:cs="Arial"/>
          <w:i/>
        </w:rPr>
        <w:t>indicare la percentuale dell’incidenza di tutti i lavori</w:t>
      </w:r>
      <w:r w:rsidR="00B233AA">
        <w:rPr>
          <w:rFonts w:ascii="Arial" w:hAnsi="Arial" w:cs="Arial"/>
          <w:i/>
        </w:rPr>
        <w:t>/servizio</w:t>
      </w:r>
      <w:r w:rsidR="00774F8F" w:rsidRPr="00FD6C4E">
        <w:rPr>
          <w:rFonts w:ascii="Arial" w:hAnsi="Arial" w:cs="Arial"/>
          <w:i/>
        </w:rPr>
        <w:t xml:space="preserve"> assunti dall’impresa che sottoscrive la dichiarazione rispetto al totale in appalto</w:t>
      </w:r>
      <w:r w:rsidR="00FD6C4E">
        <w:rPr>
          <w:rFonts w:ascii="Arial" w:hAnsi="Arial" w:cs="Arial"/>
        </w:rPr>
        <w:t>]</w:t>
      </w:r>
    </w:p>
    <w:p w:rsidR="00603DDF" w:rsidRPr="008062CF" w:rsidRDefault="00B71278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8062CF">
        <w:rPr>
          <w:rFonts w:ascii="Arial" w:hAnsi="Arial" w:cs="Arial"/>
          <w:i/>
        </w:rPr>
        <w:t>[</w:t>
      </w:r>
      <w:r w:rsidRPr="008062CF">
        <w:rPr>
          <w:rFonts w:ascii="Arial" w:hAnsi="Arial" w:cs="Arial"/>
          <w:b/>
          <w:i/>
        </w:rPr>
        <w:t xml:space="preserve">nel caso in cui la presente dichiarazione sia resa </w:t>
      </w:r>
      <w:r w:rsidR="006C5C86" w:rsidRPr="008062CF">
        <w:rPr>
          <w:rFonts w:ascii="Arial" w:hAnsi="Arial" w:cs="Arial"/>
          <w:b/>
          <w:i/>
        </w:rPr>
        <w:t>dall’operatore economico mandatario/mandante</w:t>
      </w:r>
      <w:r w:rsidRPr="008062CF">
        <w:rPr>
          <w:rFonts w:ascii="Arial" w:hAnsi="Arial" w:cs="Arial"/>
          <w:b/>
          <w:i/>
        </w:rPr>
        <w:t xml:space="preserve"> di un Raggruppamento temporaneo di Imprese</w:t>
      </w:r>
      <w:r w:rsidR="006C5C86" w:rsidRPr="008062CF">
        <w:rPr>
          <w:rFonts w:ascii="Arial" w:hAnsi="Arial" w:cs="Arial"/>
          <w:b/>
          <w:i/>
        </w:rPr>
        <w:t xml:space="preserve"> costituendo</w:t>
      </w:r>
      <w:r w:rsidRPr="008062CF">
        <w:rPr>
          <w:rFonts w:ascii="Arial" w:hAnsi="Arial" w:cs="Arial"/>
          <w:i/>
          <w:u w:val="single"/>
        </w:rPr>
        <w:t>]</w:t>
      </w:r>
      <w:r w:rsidRPr="008062CF">
        <w:rPr>
          <w:rFonts w:ascii="Arial" w:hAnsi="Arial" w:cs="Arial"/>
          <w:i/>
        </w:rPr>
        <w:t xml:space="preserve"> </w:t>
      </w:r>
      <w:r w:rsidR="00E51C3B">
        <w:rPr>
          <w:rFonts w:ascii="Arial" w:hAnsi="Arial" w:cs="Arial"/>
          <w:i/>
        </w:rPr>
        <w:t xml:space="preserve"> </w:t>
      </w:r>
      <w:r w:rsidRPr="008062CF">
        <w:rPr>
          <w:rFonts w:ascii="Arial" w:hAnsi="Arial" w:cs="Arial"/>
        </w:rPr>
        <w:t>di assumere l’impegno, in caso di aggiudicazione, ad uniformarsi alla disciplina vigente con riguardo ai Raggruppamenti temporanei di Imprese/GEIE;</w:t>
      </w:r>
    </w:p>
    <w:p w:rsidR="009B53F6" w:rsidRDefault="00F81777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E32B40">
        <w:rPr>
          <w:rFonts w:ascii="Arial" w:hAnsi="Arial" w:cs="Arial"/>
          <w:i/>
          <w:sz w:val="20"/>
          <w:szCs w:val="20"/>
        </w:rPr>
        <w:t>[</w:t>
      </w:r>
      <w:r w:rsidRPr="008062CF">
        <w:rPr>
          <w:rFonts w:ascii="Arial" w:hAnsi="Arial" w:cs="Arial"/>
          <w:b/>
          <w:i/>
        </w:rPr>
        <w:t xml:space="preserve">da compilare nel caso in cui la presente dichiarazione sia resa </w:t>
      </w:r>
      <w:r w:rsidR="006C5C86" w:rsidRPr="008062CF">
        <w:rPr>
          <w:rFonts w:ascii="Arial" w:hAnsi="Arial" w:cs="Arial"/>
          <w:b/>
          <w:i/>
        </w:rPr>
        <w:t>dall’operatore economico mandante</w:t>
      </w:r>
      <w:r w:rsidRPr="008062CF">
        <w:rPr>
          <w:rFonts w:ascii="Arial" w:hAnsi="Arial" w:cs="Arial"/>
          <w:b/>
          <w:i/>
        </w:rPr>
        <w:t xml:space="preserve"> di un Raggruppamento temporaneo </w:t>
      </w:r>
      <w:r w:rsidR="006C5C86" w:rsidRPr="008062CF">
        <w:rPr>
          <w:rFonts w:ascii="Arial" w:hAnsi="Arial" w:cs="Arial"/>
          <w:b/>
          <w:i/>
        </w:rPr>
        <w:t>costituendo</w:t>
      </w:r>
      <w:r w:rsidRPr="008062CF">
        <w:rPr>
          <w:rFonts w:ascii="Arial" w:hAnsi="Arial" w:cs="Arial"/>
          <w:i/>
          <w:u w:val="single"/>
        </w:rPr>
        <w:t>]</w:t>
      </w:r>
      <w:r w:rsidRPr="008062CF">
        <w:rPr>
          <w:rFonts w:ascii="Arial" w:hAnsi="Arial" w:cs="Arial"/>
        </w:rPr>
        <w:t xml:space="preserve"> </w:t>
      </w:r>
      <w:r w:rsidR="00E51C3B">
        <w:rPr>
          <w:rFonts w:ascii="Arial" w:hAnsi="Arial" w:cs="Arial"/>
        </w:rPr>
        <w:t xml:space="preserve"> </w:t>
      </w:r>
      <w:r w:rsidRPr="008062CF">
        <w:rPr>
          <w:rFonts w:ascii="Arial" w:hAnsi="Arial" w:cs="Arial"/>
        </w:rPr>
        <w:t xml:space="preserve">che, in caso di aggiudicazione, sarà conferito mandato </w:t>
      </w:r>
      <w:r w:rsidR="008E6876">
        <w:rPr>
          <w:rFonts w:ascii="Arial" w:hAnsi="Arial" w:cs="Arial"/>
        </w:rPr>
        <w:t xml:space="preserve">collettivo </w:t>
      </w:r>
      <w:r w:rsidRPr="008062CF">
        <w:rPr>
          <w:rFonts w:ascii="Arial" w:hAnsi="Arial" w:cs="Arial"/>
        </w:rPr>
        <w:t>speciale con rappresentanza o funzioni di capogruppo</w:t>
      </w:r>
      <w:r w:rsidR="008E6876" w:rsidRPr="008E6876">
        <w:rPr>
          <w:sz w:val="18"/>
          <w:szCs w:val="18"/>
        </w:rPr>
        <w:t xml:space="preserve"> </w:t>
      </w:r>
      <w:r w:rsidR="008E6876" w:rsidRPr="008E6876">
        <w:rPr>
          <w:rFonts w:ascii="Arial" w:hAnsi="Arial" w:cs="Arial"/>
        </w:rPr>
        <w:t>ai sensi dell’art. 68, co. 5</w:t>
      </w:r>
      <w:r w:rsidR="008E6876">
        <w:rPr>
          <w:rFonts w:ascii="Arial" w:hAnsi="Arial" w:cs="Arial"/>
        </w:rPr>
        <w:t xml:space="preserve"> </w:t>
      </w:r>
      <w:r w:rsidR="00002DD0">
        <w:rPr>
          <w:rFonts w:ascii="Arial" w:hAnsi="Arial" w:cs="Arial"/>
        </w:rPr>
        <w:t>del D.Lgs.</w:t>
      </w:r>
      <w:r w:rsidR="008E6876">
        <w:rPr>
          <w:rFonts w:ascii="Arial" w:hAnsi="Arial" w:cs="Arial"/>
        </w:rPr>
        <w:t>36/2023</w:t>
      </w:r>
      <w:r w:rsidRPr="008062CF">
        <w:rPr>
          <w:rFonts w:ascii="Arial" w:hAnsi="Arial" w:cs="Arial"/>
        </w:rPr>
        <w:t xml:space="preserve"> </w:t>
      </w:r>
      <w:r w:rsidR="00E51C3B">
        <w:rPr>
          <w:rFonts w:ascii="Arial" w:hAnsi="Arial" w:cs="Arial"/>
        </w:rPr>
        <w:t xml:space="preserve"> </w:t>
      </w:r>
      <w:r w:rsidR="006C5C86" w:rsidRPr="008062CF">
        <w:rPr>
          <w:rFonts w:ascii="Arial" w:hAnsi="Arial" w:cs="Arial"/>
        </w:rPr>
        <w:t>al seguente operatore economico</w:t>
      </w:r>
      <w:r w:rsidR="006C5C86" w:rsidRPr="008062CF" w:rsidDel="006C5C86">
        <w:rPr>
          <w:rFonts w:ascii="Arial" w:hAnsi="Arial" w:cs="Arial"/>
        </w:rPr>
        <w:t xml:space="preserve"> </w:t>
      </w:r>
      <w:r w:rsidRPr="008062CF">
        <w:rPr>
          <w:rFonts w:ascii="Arial" w:hAnsi="Arial" w:cs="Arial"/>
        </w:rPr>
        <w:t>(</w:t>
      </w:r>
      <w:r w:rsidRPr="008062CF">
        <w:rPr>
          <w:rFonts w:ascii="Arial" w:hAnsi="Arial" w:cs="Arial"/>
          <w:i/>
        </w:rPr>
        <w:t>indicare denominazione</w:t>
      </w:r>
      <w:r w:rsidR="00FE1869">
        <w:rPr>
          <w:rFonts w:ascii="Arial" w:hAnsi="Arial" w:cs="Arial"/>
          <w:i/>
        </w:rPr>
        <w:t xml:space="preserve"> della mandataria</w:t>
      </w:r>
      <w:r w:rsidRPr="008062CF">
        <w:rPr>
          <w:rFonts w:ascii="Arial" w:hAnsi="Arial" w:cs="Arial"/>
        </w:rPr>
        <w:t>)</w:t>
      </w:r>
      <w:r w:rsidR="00E51C3B">
        <w:rPr>
          <w:rFonts w:ascii="Arial" w:hAnsi="Arial" w:cs="Arial"/>
        </w:rPr>
        <w:t xml:space="preserve"> </w:t>
      </w:r>
      <w:r w:rsidR="006A39B4" w:rsidRPr="006A39B4">
        <w:rPr>
          <w:rFonts w:ascii="Open Sans" w:eastAsia="Times New Roman" w:hAnsi="Open Sans" w:cs="Open Sans"/>
          <w:lang w:eastAsia="it-IT"/>
        </w:rPr>
        <w:t xml:space="preserve"> </w:t>
      </w:r>
      <w:r w:rsidR="006A39B4" w:rsidRPr="006A39B4">
        <w:rPr>
          <w:rFonts w:ascii="Arial" w:hAnsi="Arial" w:cs="Arial"/>
        </w:rPr>
        <w:t>il quale stipulerà il contratto in nome e per</w:t>
      </w:r>
      <w:r w:rsidR="00BB0DFD">
        <w:rPr>
          <w:rFonts w:ascii="Arial" w:hAnsi="Arial" w:cs="Arial"/>
        </w:rPr>
        <w:t xml:space="preserve"> conto proprio e delle mandanti:</w:t>
      </w:r>
    </w:p>
    <w:p w:rsidR="00E77424" w:rsidRPr="00E77424" w:rsidRDefault="00E77424" w:rsidP="00E77424">
      <w:pPr>
        <w:spacing w:after="0" w:line="240" w:lineRule="auto"/>
        <w:ind w:left="556" w:right="11"/>
        <w:jc w:val="both"/>
        <w:rPr>
          <w:rFonts w:ascii="Arial" w:hAnsi="Arial" w:cs="Arial"/>
        </w:rPr>
      </w:pPr>
    </w:p>
    <w:tbl>
      <w:tblPr>
        <w:tblW w:w="808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0"/>
      </w:tblGrid>
      <w:tr w:rsidR="00F81777" w:rsidRPr="005036E4" w:rsidTr="00656D39">
        <w:tc>
          <w:tcPr>
            <w:tcW w:w="8080" w:type="dxa"/>
            <w:shd w:val="clear" w:color="auto" w:fill="00529E"/>
            <w:vAlign w:val="center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Denominazione</w:t>
            </w:r>
          </w:p>
        </w:tc>
      </w:tr>
      <w:tr w:rsidR="00F81777" w:rsidRPr="005036E4" w:rsidTr="00656D39">
        <w:trPr>
          <w:trHeight w:val="519"/>
        </w:trPr>
        <w:tc>
          <w:tcPr>
            <w:tcW w:w="8080" w:type="dxa"/>
          </w:tcPr>
          <w:p w:rsidR="0079403C" w:rsidRPr="002C5B62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F81777" w:rsidRPr="000E6E98" w:rsidRDefault="00F81777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b/>
        </w:rPr>
      </w:pPr>
      <w:r w:rsidRPr="00FD66FF">
        <w:rPr>
          <w:rFonts w:ascii="Arial" w:hAnsi="Arial" w:cs="Arial"/>
          <w:i/>
          <w:sz w:val="20"/>
          <w:szCs w:val="20"/>
          <w:u w:val="single"/>
        </w:rPr>
        <w:t>[</w:t>
      </w:r>
      <w:r w:rsidRPr="008062CF">
        <w:rPr>
          <w:rFonts w:ascii="Arial" w:hAnsi="Arial" w:cs="Arial"/>
          <w:b/>
          <w:i/>
        </w:rPr>
        <w:t xml:space="preserve">da compilare nel caso in cui la presente dichiarazione sia resa dal Consorzio di cui all’art. </w:t>
      </w:r>
      <w:r w:rsidR="008062CF" w:rsidRPr="008062CF">
        <w:rPr>
          <w:rFonts w:ascii="Arial" w:hAnsi="Arial" w:cs="Arial"/>
          <w:b/>
          <w:i/>
        </w:rPr>
        <w:t>65, comma 2, lettera b), c), d) del D.Lgs.36/2023</w:t>
      </w:r>
      <w:r w:rsidRPr="008062CF">
        <w:rPr>
          <w:rFonts w:ascii="Arial" w:hAnsi="Arial" w:cs="Arial"/>
          <w:i/>
        </w:rPr>
        <w:t>]</w:t>
      </w:r>
      <w:r w:rsidRPr="008062CF">
        <w:rPr>
          <w:rFonts w:ascii="Arial" w:hAnsi="Arial" w:cs="Arial"/>
        </w:rPr>
        <w:t xml:space="preserve"> </w:t>
      </w:r>
      <w:r w:rsidR="00E51C3B">
        <w:rPr>
          <w:rFonts w:ascii="Arial" w:hAnsi="Arial" w:cs="Arial"/>
        </w:rPr>
        <w:t xml:space="preserve"> </w:t>
      </w:r>
      <w:r w:rsidRPr="008062CF">
        <w:rPr>
          <w:rFonts w:ascii="Arial" w:hAnsi="Arial" w:cs="Arial"/>
        </w:rPr>
        <w:t>che fanno parte del Consorzio</w:t>
      </w:r>
      <w:r w:rsidR="00E51C3B">
        <w:rPr>
          <w:rFonts w:ascii="Arial" w:hAnsi="Arial" w:cs="Arial"/>
        </w:rPr>
        <w:t xml:space="preserve">             </w:t>
      </w:r>
      <w:r w:rsidRPr="008062CF">
        <w:rPr>
          <w:rFonts w:ascii="Arial" w:hAnsi="Arial" w:cs="Arial"/>
        </w:rPr>
        <w:t xml:space="preserve"> </w:t>
      </w:r>
      <w:r w:rsidR="006C5C86" w:rsidRPr="008062CF">
        <w:rPr>
          <w:rFonts w:ascii="Arial" w:hAnsi="Arial" w:cs="Arial"/>
        </w:rPr>
        <w:t xml:space="preserve">i seguenti operatori economici </w:t>
      </w:r>
      <w:r w:rsidRPr="008062CF">
        <w:rPr>
          <w:rFonts w:ascii="Arial" w:hAnsi="Arial" w:cs="Arial"/>
          <w:i/>
          <w:iCs/>
        </w:rPr>
        <w:t>(</w:t>
      </w:r>
      <w:r w:rsidRPr="008062CF">
        <w:rPr>
          <w:rFonts w:ascii="Arial" w:hAnsi="Arial" w:cs="Arial"/>
          <w:i/>
        </w:rPr>
        <w:t>indicare denominazione, Codice fiscale/Partita IVA e indirizzo sede legale</w:t>
      </w:r>
      <w:r w:rsidRPr="008062CF">
        <w:rPr>
          <w:rFonts w:ascii="Arial" w:hAnsi="Arial" w:cs="Arial"/>
        </w:rPr>
        <w:t>)</w:t>
      </w:r>
      <w:r w:rsidRPr="008062CF">
        <w:rPr>
          <w:rFonts w:ascii="Arial" w:hAnsi="Arial" w:cs="Arial"/>
          <w:iCs/>
        </w:rPr>
        <w:t xml:space="preserve">: </w:t>
      </w:r>
    </w:p>
    <w:p w:rsidR="000E6E98" w:rsidRPr="008062CF" w:rsidRDefault="000E6E98" w:rsidP="000E6E98">
      <w:pPr>
        <w:spacing w:after="0" w:line="240" w:lineRule="auto"/>
        <w:ind w:left="556" w:right="11"/>
        <w:jc w:val="both"/>
        <w:rPr>
          <w:rFonts w:ascii="Arial" w:hAnsi="Arial" w:cs="Arial"/>
          <w:b/>
        </w:rPr>
      </w:pPr>
    </w:p>
    <w:tbl>
      <w:tblPr>
        <w:tblW w:w="918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7"/>
        <w:gridCol w:w="3402"/>
        <w:gridCol w:w="2976"/>
      </w:tblGrid>
      <w:tr w:rsidR="00F81777" w:rsidRPr="005036E4" w:rsidTr="00325635">
        <w:trPr>
          <w:trHeight w:val="444"/>
        </w:trPr>
        <w:tc>
          <w:tcPr>
            <w:tcW w:w="2807" w:type="dxa"/>
            <w:shd w:val="clear" w:color="auto" w:fill="00529E"/>
            <w:vAlign w:val="center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Denominazione</w:t>
            </w:r>
          </w:p>
        </w:tc>
        <w:tc>
          <w:tcPr>
            <w:tcW w:w="3402" w:type="dxa"/>
            <w:shd w:val="clear" w:color="auto" w:fill="00529E"/>
            <w:vAlign w:val="center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Codice fiscale/Partita IVA</w:t>
            </w:r>
          </w:p>
        </w:tc>
        <w:tc>
          <w:tcPr>
            <w:tcW w:w="2976" w:type="dxa"/>
            <w:shd w:val="clear" w:color="auto" w:fill="00529E"/>
            <w:vAlign w:val="center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Indirizzo sede</w:t>
            </w:r>
          </w:p>
        </w:tc>
      </w:tr>
      <w:tr w:rsidR="00F81777" w:rsidRPr="005036E4" w:rsidTr="00603DDF">
        <w:tc>
          <w:tcPr>
            <w:tcW w:w="2807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7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603DDF">
        <w:tc>
          <w:tcPr>
            <w:tcW w:w="2807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</w:instrText>
            </w:r>
            <w:r w:rsidRPr="005036E4">
              <w:rPr>
                <w:rFonts w:ascii="Arial" w:hAnsi="Arial" w:cs="Arial"/>
                <w:b/>
              </w:rPr>
              <w:instrText xml:space="preserve">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7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603DDF">
        <w:tc>
          <w:tcPr>
            <w:tcW w:w="2807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7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603DDF">
        <w:tc>
          <w:tcPr>
            <w:tcW w:w="2807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7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603DDF">
        <w:tc>
          <w:tcPr>
            <w:tcW w:w="2807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7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603DDF">
        <w:tc>
          <w:tcPr>
            <w:tcW w:w="2807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7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603DDF">
        <w:tc>
          <w:tcPr>
            <w:tcW w:w="9185" w:type="dxa"/>
            <w:gridSpan w:val="3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  <w:lang w:val="it-IT"/>
              </w:rPr>
              <w:t>ALTRO (</w:t>
            </w:r>
            <w:r w:rsidR="006C5C86">
              <w:rPr>
                <w:rFonts w:ascii="Arial" w:hAnsi="Arial" w:cs="Arial"/>
                <w:b/>
                <w:i/>
                <w:lang w:val="it-IT"/>
              </w:rPr>
              <w:t>indicare eventuali ulteriori soggetti, specificando, per ciascuno di essi, le informazioni di cui sopra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>)</w:t>
            </w:r>
            <w:r w:rsidRPr="005036E4">
              <w:rPr>
                <w:rFonts w:ascii="Arial" w:hAnsi="Arial" w:cs="Arial"/>
                <w:b/>
                <w:lang w:val="it-IT"/>
              </w:rPr>
              <w:t>:</w:t>
            </w:r>
          </w:p>
        </w:tc>
      </w:tr>
      <w:tr w:rsidR="00F81777" w:rsidRPr="005036E4" w:rsidTr="00325635">
        <w:trPr>
          <w:trHeight w:val="479"/>
        </w:trPr>
        <w:tc>
          <w:tcPr>
            <w:tcW w:w="9185" w:type="dxa"/>
            <w:gridSpan w:val="3"/>
          </w:tcPr>
          <w:p w:rsidR="00F81777" w:rsidRPr="005036E4" w:rsidRDefault="00F81777" w:rsidP="00325635">
            <w:pPr>
              <w:pStyle w:val="sche3"/>
              <w:spacing w:before="120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982054" w:rsidRPr="008062CF" w:rsidRDefault="00982054" w:rsidP="00181882">
      <w:pPr>
        <w:spacing w:before="120" w:after="0" w:line="280" w:lineRule="exact"/>
        <w:ind w:left="546" w:right="11"/>
        <w:jc w:val="both"/>
        <w:rPr>
          <w:rFonts w:ascii="Arial" w:hAnsi="Arial" w:cs="Arial"/>
        </w:rPr>
      </w:pPr>
      <w:r w:rsidRPr="008062CF">
        <w:rPr>
          <w:rFonts w:ascii="Arial" w:hAnsi="Arial" w:cs="Arial"/>
        </w:rPr>
        <w:t>e che il Consorzio (</w:t>
      </w:r>
      <w:r w:rsidRPr="008062CF">
        <w:rPr>
          <w:rFonts w:ascii="Arial" w:hAnsi="Arial" w:cs="Arial"/>
          <w:i/>
        </w:rPr>
        <w:t>selezionare la casella corrispondente e fornire le informazioni eventualmente richieste)</w:t>
      </w:r>
      <w:r w:rsidRPr="008062CF">
        <w:rPr>
          <w:rFonts w:ascii="Arial" w:hAnsi="Arial" w:cs="Arial"/>
        </w:rPr>
        <w:t>:</w:t>
      </w:r>
      <w:r w:rsidR="00F81777" w:rsidRPr="008062CF">
        <w:rPr>
          <w:rFonts w:ascii="Arial" w:hAnsi="Arial" w:cs="Arial"/>
        </w:rPr>
        <w:t xml:space="preserve"> </w:t>
      </w:r>
    </w:p>
    <w:p w:rsidR="00982054" w:rsidRPr="008062CF" w:rsidRDefault="00982054" w:rsidP="00181882">
      <w:pPr>
        <w:pStyle w:val="Paragrafoelenco"/>
        <w:spacing w:before="120" w:after="0" w:line="280" w:lineRule="exact"/>
        <w:ind w:left="993" w:right="11" w:hanging="426"/>
        <w:jc w:val="both"/>
        <w:rPr>
          <w:rFonts w:ascii="Arial" w:hAnsi="Arial" w:cs="Arial"/>
        </w:rPr>
      </w:pPr>
      <w:r w:rsidRPr="008062CF">
        <w:rPr>
          <w:rFonts w:ascii="Arial" w:hAnsi="Arial" w:cs="Arial"/>
        </w:rPr>
        <w:fldChar w:fldCharType="begin">
          <w:ffData>
            <w:name w:val="Controllo4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62CF">
        <w:rPr>
          <w:rFonts w:ascii="Arial" w:hAnsi="Arial" w:cs="Arial"/>
        </w:rPr>
        <w:instrText xml:space="preserve"> FORMCHECKBOX </w:instrText>
      </w:r>
      <w:r w:rsidR="00933C5F">
        <w:rPr>
          <w:rFonts w:ascii="Arial" w:hAnsi="Arial" w:cs="Arial"/>
        </w:rPr>
      </w:r>
      <w:r w:rsidR="00933C5F">
        <w:rPr>
          <w:rFonts w:ascii="Arial" w:hAnsi="Arial" w:cs="Arial"/>
        </w:rPr>
        <w:fldChar w:fldCharType="separate"/>
      </w:r>
      <w:r w:rsidRPr="008062CF">
        <w:rPr>
          <w:rFonts w:ascii="Arial" w:hAnsi="Arial" w:cs="Arial"/>
        </w:rPr>
        <w:fldChar w:fldCharType="end"/>
      </w:r>
      <w:r w:rsidRPr="008062CF">
        <w:rPr>
          <w:rFonts w:ascii="Arial" w:hAnsi="Arial" w:cs="Arial"/>
        </w:rPr>
        <w:tab/>
        <w:t xml:space="preserve">concorre </w:t>
      </w:r>
      <w:r w:rsidR="007E302A" w:rsidRPr="007E302A">
        <w:rPr>
          <w:rFonts w:ascii="Arial" w:hAnsi="Arial" w:cs="Arial"/>
        </w:rPr>
        <w:t>in nome e per conto proprio</w:t>
      </w:r>
      <w:r w:rsidR="00E750AC">
        <w:rPr>
          <w:rFonts w:ascii="Arial" w:hAnsi="Arial" w:cs="Arial"/>
        </w:rPr>
        <w:t>,</w:t>
      </w:r>
      <w:r w:rsidRPr="008062CF">
        <w:rPr>
          <w:rFonts w:ascii="Arial" w:hAnsi="Arial" w:cs="Arial"/>
        </w:rPr>
        <w:t xml:space="preserve"> </w:t>
      </w:r>
      <w:r w:rsidR="002C5B62" w:rsidRPr="002C5B62">
        <w:rPr>
          <w:rFonts w:ascii="Arial" w:hAnsi="Arial" w:cs="Arial"/>
        </w:rPr>
        <w:t>con la propria organizzazione</w:t>
      </w:r>
      <w:r w:rsidR="00193DC1">
        <w:rPr>
          <w:rFonts w:ascii="Arial" w:hAnsi="Arial" w:cs="Arial"/>
        </w:rPr>
        <w:t xml:space="preserve"> consortile</w:t>
      </w:r>
      <w:r w:rsidR="002C5B62" w:rsidRPr="002C5B62">
        <w:rPr>
          <w:rFonts w:ascii="Arial" w:hAnsi="Arial" w:cs="Arial"/>
        </w:rPr>
        <w:t xml:space="preserve"> </w:t>
      </w:r>
      <w:r w:rsidRPr="008062CF">
        <w:rPr>
          <w:rFonts w:ascii="Arial" w:hAnsi="Arial" w:cs="Arial"/>
        </w:rPr>
        <w:t>(</w:t>
      </w:r>
      <w:r w:rsidRPr="003E24F1">
        <w:rPr>
          <w:rFonts w:ascii="Arial" w:hAnsi="Arial" w:cs="Arial"/>
          <w:i/>
        </w:rPr>
        <w:t xml:space="preserve">selezione consentita solo nell’ipotesi di partecipazione come Consorzio di cui all’art. </w:t>
      </w:r>
      <w:r w:rsidR="008062CF" w:rsidRPr="003E24F1">
        <w:rPr>
          <w:rFonts w:ascii="Arial" w:hAnsi="Arial" w:cs="Arial"/>
          <w:i/>
        </w:rPr>
        <w:t>65</w:t>
      </w:r>
      <w:r w:rsidR="00CF2823">
        <w:rPr>
          <w:rFonts w:ascii="Arial" w:hAnsi="Arial" w:cs="Arial"/>
          <w:i/>
        </w:rPr>
        <w:t>, comma 2, lettera d) del D.Lgs.</w:t>
      </w:r>
      <w:r w:rsidR="008062CF" w:rsidRPr="003E24F1">
        <w:rPr>
          <w:rFonts w:ascii="Arial" w:hAnsi="Arial" w:cs="Arial"/>
          <w:i/>
        </w:rPr>
        <w:t>36/2023</w:t>
      </w:r>
      <w:r w:rsidRPr="008062CF">
        <w:rPr>
          <w:rFonts w:ascii="Arial" w:hAnsi="Arial" w:cs="Arial"/>
        </w:rPr>
        <w:t>);</w:t>
      </w:r>
    </w:p>
    <w:p w:rsidR="00CB6DCB" w:rsidRPr="00CB6DCB" w:rsidRDefault="00982054" w:rsidP="00CB6DCB">
      <w:pPr>
        <w:pStyle w:val="Paragrafoelenco"/>
        <w:spacing w:before="120" w:after="120" w:line="280" w:lineRule="exact"/>
        <w:ind w:left="992" w:right="11" w:hanging="425"/>
        <w:rPr>
          <w:rFonts w:ascii="Arial" w:hAnsi="Arial" w:cs="Arial"/>
        </w:rPr>
      </w:pPr>
      <w:r w:rsidRPr="008062CF">
        <w:rPr>
          <w:rFonts w:ascii="Arial" w:hAnsi="Arial" w:cs="Arial"/>
        </w:rPr>
        <w:lastRenderedPageBreak/>
        <w:fldChar w:fldCharType="begin">
          <w:ffData>
            <w:name w:val="Controllo4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62CF">
        <w:rPr>
          <w:rFonts w:ascii="Arial" w:hAnsi="Arial" w:cs="Arial"/>
        </w:rPr>
        <w:instrText xml:space="preserve"> FORMCHECKBOX </w:instrText>
      </w:r>
      <w:r w:rsidR="00933C5F">
        <w:rPr>
          <w:rFonts w:ascii="Arial" w:hAnsi="Arial" w:cs="Arial"/>
        </w:rPr>
      </w:r>
      <w:r w:rsidR="00933C5F">
        <w:rPr>
          <w:rFonts w:ascii="Arial" w:hAnsi="Arial" w:cs="Arial"/>
        </w:rPr>
        <w:fldChar w:fldCharType="separate"/>
      </w:r>
      <w:r w:rsidRPr="008062CF">
        <w:rPr>
          <w:rFonts w:ascii="Arial" w:hAnsi="Arial" w:cs="Arial"/>
        </w:rPr>
        <w:fldChar w:fldCharType="end"/>
      </w:r>
      <w:r w:rsidRPr="008062CF">
        <w:rPr>
          <w:rFonts w:ascii="Arial" w:hAnsi="Arial" w:cs="Arial"/>
        </w:rPr>
        <w:tab/>
        <w:t xml:space="preserve">concorre per </w:t>
      </w:r>
      <w:r w:rsidR="006C5C86" w:rsidRPr="008062CF">
        <w:rPr>
          <w:rFonts w:ascii="Arial" w:hAnsi="Arial" w:cs="Arial"/>
        </w:rPr>
        <w:t>i seguenti consorziati</w:t>
      </w:r>
      <w:r w:rsidR="008062CF">
        <w:rPr>
          <w:rFonts w:ascii="Arial" w:hAnsi="Arial" w:cs="Arial"/>
        </w:rPr>
        <w:t xml:space="preserve"> </w:t>
      </w:r>
      <w:r w:rsidR="003E24F1" w:rsidRPr="003E24F1">
        <w:rPr>
          <w:rFonts w:ascii="Arial" w:hAnsi="Arial" w:cs="Arial"/>
        </w:rPr>
        <w:t xml:space="preserve">che eseguiranno l’appalto, in caso di aggiudicazione della gara </w:t>
      </w:r>
      <w:r w:rsidRPr="008062CF">
        <w:rPr>
          <w:rFonts w:ascii="Arial" w:hAnsi="Arial" w:cs="Arial"/>
        </w:rPr>
        <w:t>(</w:t>
      </w:r>
      <w:r w:rsidRPr="008062CF">
        <w:rPr>
          <w:rFonts w:ascii="Arial" w:hAnsi="Arial" w:cs="Arial"/>
          <w:i/>
        </w:rPr>
        <w:t>indicare denominazione, Codice fiscale/Partita IVA, sede legale</w:t>
      </w:r>
      <w:r w:rsidRPr="008062CF">
        <w:rPr>
          <w:rFonts w:ascii="Arial" w:hAnsi="Arial" w:cs="Arial"/>
        </w:rPr>
        <w:t>):</w:t>
      </w:r>
    </w:p>
    <w:tbl>
      <w:tblPr>
        <w:tblW w:w="4487" w:type="pct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6"/>
        <w:gridCol w:w="3192"/>
        <w:gridCol w:w="2605"/>
      </w:tblGrid>
      <w:tr w:rsidR="00CB6DCB" w:rsidRPr="00B24668" w:rsidTr="00CB6DCB">
        <w:tc>
          <w:tcPr>
            <w:tcW w:w="1722" w:type="pct"/>
            <w:shd w:val="clear" w:color="auto" w:fill="00529E"/>
            <w:vAlign w:val="center"/>
          </w:tcPr>
          <w:p w:rsidR="00CB6DCB" w:rsidRPr="00B24668" w:rsidRDefault="00CB6DCB" w:rsidP="00CB6DCB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B24668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Denominazione</w:t>
            </w:r>
          </w:p>
        </w:tc>
        <w:tc>
          <w:tcPr>
            <w:tcW w:w="1805" w:type="pct"/>
            <w:shd w:val="clear" w:color="auto" w:fill="00529E"/>
          </w:tcPr>
          <w:p w:rsidR="00CB6DCB" w:rsidRPr="00B24668" w:rsidRDefault="00CF4D82" w:rsidP="00CB6DCB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 xml:space="preserve">Codice fiscale/Partita </w:t>
            </w:r>
            <w:r w:rsidR="00CB6DCB" w:rsidRPr="00B24668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IVA</w:t>
            </w:r>
          </w:p>
        </w:tc>
        <w:tc>
          <w:tcPr>
            <w:tcW w:w="1473" w:type="pct"/>
            <w:shd w:val="clear" w:color="auto" w:fill="00529E"/>
          </w:tcPr>
          <w:p w:rsidR="00CB6DCB" w:rsidRPr="00B24668" w:rsidRDefault="00CB6DCB" w:rsidP="00CB6DCB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B24668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Sede legale</w:t>
            </w:r>
          </w:p>
        </w:tc>
      </w:tr>
      <w:tr w:rsidR="00CB6DCB" w:rsidRPr="005036E4" w:rsidTr="00CB6DCB">
        <w:tc>
          <w:tcPr>
            <w:tcW w:w="1722" w:type="pct"/>
          </w:tcPr>
          <w:p w:rsidR="00CB6DCB" w:rsidRPr="005036E4" w:rsidRDefault="00CB6DCB" w:rsidP="00CB6DCB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05" w:type="pct"/>
          </w:tcPr>
          <w:p w:rsidR="00CB6DCB" w:rsidRPr="005036E4" w:rsidRDefault="00CB6DCB" w:rsidP="00CB6DCB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73" w:type="pct"/>
          </w:tcPr>
          <w:p w:rsidR="00CB6DCB" w:rsidRPr="005036E4" w:rsidRDefault="00CB6DCB" w:rsidP="00CB6DCB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CB6DCB" w:rsidRPr="005036E4" w:rsidTr="00CB6DCB">
        <w:tc>
          <w:tcPr>
            <w:tcW w:w="1722" w:type="pct"/>
          </w:tcPr>
          <w:p w:rsidR="00CB6DCB" w:rsidRPr="005036E4" w:rsidRDefault="00CB6DCB" w:rsidP="00CB6DCB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05" w:type="pct"/>
          </w:tcPr>
          <w:p w:rsidR="00CB6DCB" w:rsidRPr="005036E4" w:rsidRDefault="00CB6DCB" w:rsidP="00CB6DCB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73" w:type="pct"/>
          </w:tcPr>
          <w:p w:rsidR="00CB6DCB" w:rsidRPr="005036E4" w:rsidRDefault="00CB6DCB" w:rsidP="00CB6DCB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CB6DCB" w:rsidRPr="005036E4" w:rsidTr="00CB6DCB">
        <w:tc>
          <w:tcPr>
            <w:tcW w:w="1722" w:type="pct"/>
          </w:tcPr>
          <w:p w:rsidR="00CB6DCB" w:rsidRPr="005036E4" w:rsidRDefault="00CB6DCB" w:rsidP="00CB6DCB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05" w:type="pct"/>
          </w:tcPr>
          <w:p w:rsidR="00CB6DCB" w:rsidRPr="005036E4" w:rsidRDefault="00CB6DCB" w:rsidP="00CB6DCB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73" w:type="pct"/>
          </w:tcPr>
          <w:p w:rsidR="00CB6DCB" w:rsidRPr="005036E4" w:rsidRDefault="00CB6DCB" w:rsidP="00CB6DCB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CB6DCB" w:rsidRPr="005036E4" w:rsidTr="00CB6DCB">
        <w:tc>
          <w:tcPr>
            <w:tcW w:w="1722" w:type="pct"/>
          </w:tcPr>
          <w:p w:rsidR="00CB6DCB" w:rsidRPr="005036E4" w:rsidRDefault="00CB6DCB" w:rsidP="00CB6DCB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05" w:type="pct"/>
          </w:tcPr>
          <w:p w:rsidR="00CB6DCB" w:rsidRPr="005036E4" w:rsidRDefault="00CB6DCB" w:rsidP="00CB6DCB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73" w:type="pct"/>
          </w:tcPr>
          <w:p w:rsidR="00CB6DCB" w:rsidRPr="005036E4" w:rsidRDefault="00CB6DCB" w:rsidP="00CB6DCB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CB6DCB" w:rsidRPr="005036E4" w:rsidTr="00CB6DCB">
        <w:tc>
          <w:tcPr>
            <w:tcW w:w="1722" w:type="pct"/>
          </w:tcPr>
          <w:p w:rsidR="00CB6DCB" w:rsidRPr="005036E4" w:rsidRDefault="00CB6DCB" w:rsidP="00CB6DCB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05" w:type="pct"/>
          </w:tcPr>
          <w:p w:rsidR="00CB6DCB" w:rsidRPr="005036E4" w:rsidRDefault="00CB6DCB" w:rsidP="00CB6DCB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73" w:type="pct"/>
          </w:tcPr>
          <w:p w:rsidR="00CB6DCB" w:rsidRPr="005036E4" w:rsidRDefault="00CB6DCB" w:rsidP="00CB6DCB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CB6DCB" w:rsidRPr="005036E4" w:rsidTr="00CB6DCB">
        <w:tc>
          <w:tcPr>
            <w:tcW w:w="1722" w:type="pct"/>
          </w:tcPr>
          <w:p w:rsidR="00CB6DCB" w:rsidRPr="005036E4" w:rsidRDefault="00CB6DCB" w:rsidP="00CB6DCB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05" w:type="pct"/>
          </w:tcPr>
          <w:p w:rsidR="00CB6DCB" w:rsidRPr="005036E4" w:rsidRDefault="00CB6DCB" w:rsidP="00CB6DCB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73" w:type="pct"/>
          </w:tcPr>
          <w:p w:rsidR="00CB6DCB" w:rsidRPr="005036E4" w:rsidRDefault="00CB6DCB" w:rsidP="00CB6DCB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CB6DCB" w:rsidRPr="005036E4" w:rsidTr="00CB6DCB">
        <w:tc>
          <w:tcPr>
            <w:tcW w:w="5000" w:type="pct"/>
            <w:gridSpan w:val="3"/>
          </w:tcPr>
          <w:p w:rsidR="00CB6DCB" w:rsidRPr="00B24668" w:rsidRDefault="00CB6DCB" w:rsidP="00CB6DCB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B24668">
              <w:rPr>
                <w:rFonts w:ascii="Arial" w:hAnsi="Arial" w:cs="Arial"/>
                <w:b/>
                <w:sz w:val="16"/>
                <w:szCs w:val="16"/>
                <w:lang w:val="it-IT"/>
              </w:rPr>
              <w:t>ALTRO (</w:t>
            </w:r>
            <w:r w:rsidRPr="00B24668">
              <w:rPr>
                <w:rFonts w:ascii="Arial" w:hAnsi="Arial" w:cs="Arial"/>
                <w:b/>
                <w:i/>
                <w:sz w:val="16"/>
                <w:szCs w:val="16"/>
                <w:lang w:val="it-IT"/>
              </w:rPr>
              <w:t>indicare eventuali ulteriori soggetti, specificando, per ciascuno di essi, le informazioni di cui sopra)</w:t>
            </w:r>
            <w:r w:rsidRPr="00B24668">
              <w:rPr>
                <w:rFonts w:ascii="Arial" w:hAnsi="Arial" w:cs="Arial"/>
                <w:b/>
                <w:sz w:val="16"/>
                <w:szCs w:val="16"/>
                <w:lang w:val="it-IT"/>
              </w:rPr>
              <w:t>:</w:t>
            </w:r>
          </w:p>
        </w:tc>
      </w:tr>
      <w:tr w:rsidR="00CB6DCB" w:rsidRPr="005036E4" w:rsidTr="00CB6DCB">
        <w:tc>
          <w:tcPr>
            <w:tcW w:w="5000" w:type="pct"/>
            <w:gridSpan w:val="3"/>
          </w:tcPr>
          <w:p w:rsidR="00CB6DCB" w:rsidRPr="005036E4" w:rsidRDefault="00CB6DCB" w:rsidP="00CB6DCB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C27BED" w:rsidRDefault="00E32B40" w:rsidP="000F4EFC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b/>
        </w:rPr>
      </w:pPr>
      <w:r w:rsidRPr="00F72CDA">
        <w:rPr>
          <w:rFonts w:ascii="Arial" w:hAnsi="Arial" w:cs="Arial"/>
        </w:rPr>
        <w:t>[</w:t>
      </w:r>
      <w:r w:rsidR="00CE053C" w:rsidRPr="00634B09">
        <w:rPr>
          <w:rFonts w:ascii="Arial" w:hAnsi="Arial" w:cs="Arial"/>
          <w:b/>
          <w:i/>
        </w:rPr>
        <w:t>da compilare nel caso in cui il Consorzio di cui all’art.65, comma 2, lettera d) del D.Lgs.36/2023 ricorre ai requisiti tecnico-professionali e/o economico-finanziari delle Imprese consorziate</w:t>
      </w:r>
      <w:r w:rsidR="00CF4D82">
        <w:rPr>
          <w:rFonts w:ascii="Arial" w:hAnsi="Arial" w:cs="Arial"/>
          <w:b/>
          <w:i/>
        </w:rPr>
        <w:t xml:space="preserve"> non indicate quali esecutrici</w:t>
      </w:r>
      <w:r w:rsidR="00CB6DCB">
        <w:rPr>
          <w:rFonts w:ascii="Arial" w:hAnsi="Arial" w:cs="Arial"/>
          <w:b/>
          <w:i/>
        </w:rPr>
        <w:t xml:space="preserve">] </w:t>
      </w:r>
      <w:r w:rsidR="007E302A">
        <w:rPr>
          <w:rFonts w:ascii="Arial" w:hAnsi="Arial" w:cs="Arial"/>
        </w:rPr>
        <w:t xml:space="preserve">che il Consorzio, </w:t>
      </w:r>
      <w:r w:rsidRPr="00F72CDA">
        <w:rPr>
          <w:rFonts w:ascii="Arial" w:hAnsi="Arial" w:cs="Arial"/>
        </w:rPr>
        <w:t xml:space="preserve">al fine di soddisfare i requisiti di partecipazione prescritti </w:t>
      </w:r>
      <w:r w:rsidR="000F4EFC">
        <w:rPr>
          <w:rFonts w:ascii="Arial" w:hAnsi="Arial" w:cs="Arial"/>
        </w:rPr>
        <w:t>nella lettera di invito</w:t>
      </w:r>
      <w:r w:rsidR="007E302A">
        <w:rPr>
          <w:rFonts w:ascii="Arial" w:hAnsi="Arial" w:cs="Arial"/>
        </w:rPr>
        <w:t>,</w:t>
      </w:r>
      <w:r w:rsidRPr="00F72CDA">
        <w:rPr>
          <w:rFonts w:ascii="Arial" w:hAnsi="Arial" w:cs="Arial"/>
        </w:rPr>
        <w:t xml:space="preserve"> ricorre ai requisiti d</w:t>
      </w:r>
      <w:r w:rsidR="007E302A">
        <w:rPr>
          <w:rFonts w:ascii="Arial" w:hAnsi="Arial" w:cs="Arial"/>
        </w:rPr>
        <w:t xml:space="preserve">elle </w:t>
      </w:r>
      <w:r w:rsidRPr="00F72CDA">
        <w:rPr>
          <w:rFonts w:ascii="Arial" w:hAnsi="Arial" w:cs="Arial"/>
        </w:rPr>
        <w:t>consorziat</w:t>
      </w:r>
      <w:r w:rsidR="007E302A">
        <w:rPr>
          <w:rFonts w:ascii="Arial" w:hAnsi="Arial" w:cs="Arial"/>
        </w:rPr>
        <w:t>e</w:t>
      </w:r>
      <w:r w:rsidRPr="00F72CDA">
        <w:rPr>
          <w:rFonts w:ascii="Arial" w:hAnsi="Arial" w:cs="Arial"/>
        </w:rPr>
        <w:t xml:space="preserve"> non </w:t>
      </w:r>
      <w:r w:rsidR="006C5C86" w:rsidRPr="00F72CDA">
        <w:rPr>
          <w:rFonts w:ascii="Arial" w:hAnsi="Arial" w:cs="Arial"/>
        </w:rPr>
        <w:t>esecut</w:t>
      </w:r>
      <w:r w:rsidR="00AB727A">
        <w:rPr>
          <w:rFonts w:ascii="Arial" w:hAnsi="Arial" w:cs="Arial"/>
        </w:rPr>
        <w:t xml:space="preserve">rici, così come </w:t>
      </w:r>
      <w:r w:rsidRPr="00F72CDA">
        <w:rPr>
          <w:rFonts w:ascii="Arial" w:hAnsi="Arial" w:cs="Arial"/>
        </w:rPr>
        <w:t>di seguito indicat</w:t>
      </w:r>
      <w:r w:rsidR="00AB727A">
        <w:rPr>
          <w:rFonts w:ascii="Arial" w:hAnsi="Arial" w:cs="Arial"/>
        </w:rPr>
        <w:t xml:space="preserve">o </w:t>
      </w:r>
      <w:r w:rsidRPr="00F72CDA">
        <w:rPr>
          <w:rFonts w:ascii="Arial" w:hAnsi="Arial" w:cs="Arial"/>
          <w:i/>
          <w:iCs/>
        </w:rPr>
        <w:t>(</w:t>
      </w:r>
      <w:r w:rsidR="00AB727A" w:rsidRPr="00AB727A">
        <w:rPr>
          <w:rFonts w:ascii="Arial" w:hAnsi="Arial" w:cs="Arial"/>
          <w:i/>
          <w:iCs/>
        </w:rPr>
        <w:t>compilare solo se di interesse</w:t>
      </w:r>
      <w:r w:rsidR="00AB727A">
        <w:rPr>
          <w:rFonts w:ascii="Arial" w:hAnsi="Arial" w:cs="Arial"/>
          <w:i/>
          <w:iCs/>
        </w:rPr>
        <w:t xml:space="preserve">, </w:t>
      </w:r>
      <w:r w:rsidRPr="00F72CDA">
        <w:rPr>
          <w:rFonts w:ascii="Arial" w:hAnsi="Arial" w:cs="Arial"/>
          <w:i/>
        </w:rPr>
        <w:t>indica</w:t>
      </w:r>
      <w:r w:rsidR="00AB727A">
        <w:rPr>
          <w:rFonts w:ascii="Arial" w:hAnsi="Arial" w:cs="Arial"/>
          <w:i/>
        </w:rPr>
        <w:t>ndo denominazione,</w:t>
      </w:r>
      <w:r w:rsidR="00E51C3B">
        <w:rPr>
          <w:rFonts w:ascii="Arial" w:hAnsi="Arial" w:cs="Arial"/>
          <w:i/>
        </w:rPr>
        <w:t xml:space="preserve"> </w:t>
      </w:r>
      <w:r w:rsidRPr="00F72CDA">
        <w:rPr>
          <w:rFonts w:ascii="Arial" w:hAnsi="Arial" w:cs="Arial"/>
          <w:i/>
        </w:rPr>
        <w:t>Codice fiscale/Partita IVA, tipologia del requisito e misura</w:t>
      </w:r>
      <w:r w:rsidRPr="00F72CDA">
        <w:rPr>
          <w:rFonts w:ascii="Arial" w:hAnsi="Arial" w:cs="Arial"/>
        </w:rPr>
        <w:t>)</w:t>
      </w:r>
      <w:r w:rsidRPr="00F72CDA">
        <w:rPr>
          <w:rFonts w:ascii="Arial" w:hAnsi="Arial" w:cs="Arial"/>
          <w:iCs/>
        </w:rPr>
        <w:t xml:space="preserve">: </w:t>
      </w:r>
    </w:p>
    <w:p w:rsidR="00CE053C" w:rsidRPr="00CE053C" w:rsidRDefault="00CE053C" w:rsidP="00CE053C">
      <w:pPr>
        <w:spacing w:after="0" w:line="240" w:lineRule="auto"/>
        <w:ind w:left="556" w:right="11"/>
        <w:jc w:val="both"/>
        <w:rPr>
          <w:rFonts w:ascii="Arial" w:hAnsi="Arial" w:cs="Arial"/>
          <w:b/>
        </w:rPr>
      </w:pPr>
    </w:p>
    <w:tbl>
      <w:tblPr>
        <w:tblW w:w="458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2114"/>
        <w:gridCol w:w="2469"/>
        <w:gridCol w:w="2469"/>
      </w:tblGrid>
      <w:tr w:rsidR="001551A8" w:rsidRPr="005036E4" w:rsidTr="00FC669C">
        <w:trPr>
          <w:trHeight w:val="444"/>
        </w:trPr>
        <w:tc>
          <w:tcPr>
            <w:tcW w:w="1098" w:type="pct"/>
            <w:shd w:val="clear" w:color="auto" w:fill="00529E"/>
          </w:tcPr>
          <w:p w:rsidR="001551A8" w:rsidRPr="00E51C3B" w:rsidRDefault="001551A8" w:rsidP="00CE053C">
            <w:pPr>
              <w:pStyle w:val="sche3"/>
              <w:spacing w:line="280" w:lineRule="exact"/>
              <w:ind w:right="11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E51C3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Denominazione</w:t>
            </w:r>
          </w:p>
        </w:tc>
        <w:tc>
          <w:tcPr>
            <w:tcW w:w="1170" w:type="pct"/>
            <w:shd w:val="clear" w:color="auto" w:fill="00529E"/>
          </w:tcPr>
          <w:p w:rsidR="001551A8" w:rsidRPr="00E51C3B" w:rsidRDefault="001551A8" w:rsidP="00CE053C">
            <w:pPr>
              <w:pStyle w:val="sche3"/>
              <w:spacing w:line="280" w:lineRule="exact"/>
              <w:ind w:right="11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E51C3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Codice fiscale/Partita IVA</w:t>
            </w:r>
          </w:p>
        </w:tc>
        <w:tc>
          <w:tcPr>
            <w:tcW w:w="1366" w:type="pct"/>
            <w:shd w:val="clear" w:color="auto" w:fill="00529E"/>
          </w:tcPr>
          <w:p w:rsidR="001551A8" w:rsidRPr="00E51C3B" w:rsidRDefault="001551A8" w:rsidP="00CE053C">
            <w:pPr>
              <w:pStyle w:val="sche3"/>
              <w:spacing w:line="280" w:lineRule="exact"/>
              <w:ind w:right="11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E51C3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Categoria</w:t>
            </w:r>
          </w:p>
        </w:tc>
        <w:tc>
          <w:tcPr>
            <w:tcW w:w="1366" w:type="pct"/>
            <w:shd w:val="clear" w:color="auto" w:fill="00529E"/>
          </w:tcPr>
          <w:p w:rsidR="001551A8" w:rsidRPr="00E51C3B" w:rsidRDefault="001551A8" w:rsidP="00CE05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E51C3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it-IT"/>
              </w:rPr>
              <w:t>Percentuale %</w:t>
            </w:r>
          </w:p>
        </w:tc>
      </w:tr>
      <w:tr w:rsidR="00E32B40" w:rsidRPr="005036E4" w:rsidTr="00FC669C">
        <w:tc>
          <w:tcPr>
            <w:tcW w:w="1098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170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366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366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32B40" w:rsidRPr="005036E4" w:rsidTr="00FC669C">
        <w:tc>
          <w:tcPr>
            <w:tcW w:w="1098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</w:instrText>
            </w:r>
            <w:r w:rsidRPr="005036E4">
              <w:rPr>
                <w:rFonts w:ascii="Arial" w:hAnsi="Arial" w:cs="Arial"/>
                <w:b/>
              </w:rPr>
              <w:instrText xml:space="preserve">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170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366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366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32B40" w:rsidRPr="005036E4" w:rsidTr="00FC669C">
        <w:tc>
          <w:tcPr>
            <w:tcW w:w="1098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170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366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366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32B40" w:rsidRPr="005036E4" w:rsidTr="00FC669C">
        <w:tc>
          <w:tcPr>
            <w:tcW w:w="1098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170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366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366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32B40" w:rsidRPr="005036E4" w:rsidTr="00FC669C">
        <w:tc>
          <w:tcPr>
            <w:tcW w:w="1098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170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366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366" w:type="pct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32B40" w:rsidRPr="005036E4" w:rsidTr="00C27BED">
        <w:tc>
          <w:tcPr>
            <w:tcW w:w="5000" w:type="pct"/>
            <w:gridSpan w:val="4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  <w:lang w:val="it-IT"/>
              </w:rPr>
              <w:t>ALTRO (</w:t>
            </w:r>
            <w:r w:rsidR="006C5C86">
              <w:rPr>
                <w:rFonts w:ascii="Arial" w:hAnsi="Arial" w:cs="Arial"/>
                <w:b/>
                <w:i/>
                <w:lang w:val="it-IT"/>
              </w:rPr>
              <w:t>indicare eventuali ulteriori soggetti, specificando, per ciascuno di essi, le informazioni di cui sopra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>)</w:t>
            </w:r>
            <w:r w:rsidRPr="005036E4">
              <w:rPr>
                <w:rFonts w:ascii="Arial" w:hAnsi="Arial" w:cs="Arial"/>
                <w:b/>
                <w:lang w:val="it-IT"/>
              </w:rPr>
              <w:t>:</w:t>
            </w:r>
          </w:p>
        </w:tc>
      </w:tr>
      <w:tr w:rsidR="00E32B40" w:rsidRPr="005036E4" w:rsidTr="00C27BED">
        <w:trPr>
          <w:trHeight w:val="622"/>
        </w:trPr>
        <w:tc>
          <w:tcPr>
            <w:tcW w:w="5000" w:type="pct"/>
            <w:gridSpan w:val="4"/>
          </w:tcPr>
          <w:p w:rsidR="00E32B40" w:rsidRPr="005036E4" w:rsidRDefault="00E32B40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0F4EFC" w:rsidRDefault="000F4EFC" w:rsidP="00291A19">
      <w:pPr>
        <w:spacing w:before="120" w:after="0" w:line="280" w:lineRule="exact"/>
        <w:ind w:right="11"/>
        <w:jc w:val="both"/>
        <w:rPr>
          <w:rFonts w:ascii="Arial" w:hAnsi="Arial" w:cs="Arial"/>
          <w:color w:val="000000"/>
        </w:rPr>
      </w:pPr>
    </w:p>
    <w:p w:rsidR="00C52FD5" w:rsidRPr="00656D39" w:rsidRDefault="000F4EFC" w:rsidP="00A0026E">
      <w:pPr>
        <w:spacing w:before="120" w:after="0" w:line="280" w:lineRule="exact"/>
        <w:ind w:right="11" w:firstLine="555"/>
        <w:jc w:val="both"/>
        <w:rPr>
          <w:rFonts w:ascii="Arial" w:hAnsi="Arial" w:cs="Arial"/>
          <w:color w:val="000000"/>
          <w:sz w:val="20"/>
          <w:szCs w:val="20"/>
        </w:rPr>
      </w:pPr>
      <w:r w:rsidRPr="00656D39">
        <w:rPr>
          <w:rFonts w:ascii="Arial" w:hAnsi="Arial" w:cs="Arial"/>
          <w:color w:val="000000"/>
        </w:rPr>
        <w:t xml:space="preserve"> </w:t>
      </w:r>
      <w:r w:rsidR="00C52FD5" w:rsidRPr="00656D39">
        <w:rPr>
          <w:rFonts w:ascii="Arial" w:hAnsi="Arial" w:cs="Arial"/>
          <w:color w:val="000000"/>
        </w:rPr>
        <w:t>(</w:t>
      </w:r>
      <w:r w:rsidR="00BB5298">
        <w:rPr>
          <w:rFonts w:ascii="Arial" w:hAnsi="Arial" w:cs="Arial"/>
          <w:i/>
          <w:color w:val="000000"/>
          <w:sz w:val="20"/>
          <w:szCs w:val="20"/>
        </w:rPr>
        <w:t>selezionare</w:t>
      </w:r>
      <w:r w:rsidR="00C52FD5" w:rsidRPr="00656D39">
        <w:rPr>
          <w:rFonts w:ascii="Arial" w:hAnsi="Arial" w:cs="Arial"/>
          <w:i/>
          <w:color w:val="000000"/>
          <w:sz w:val="20"/>
          <w:szCs w:val="20"/>
        </w:rPr>
        <w:t xml:space="preserve"> la casella che interessa</w:t>
      </w:r>
      <w:r w:rsidR="00C52FD5" w:rsidRPr="00656D39">
        <w:rPr>
          <w:rFonts w:ascii="Arial" w:hAnsi="Arial" w:cs="Arial"/>
          <w:color w:val="000000"/>
          <w:sz w:val="20"/>
          <w:szCs w:val="20"/>
        </w:rPr>
        <w:t>):</w:t>
      </w:r>
    </w:p>
    <w:p w:rsidR="00A248F1" w:rsidRPr="00C27BED" w:rsidRDefault="00C27BED" w:rsidP="00693423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color w:val="000000"/>
        </w:rPr>
      </w:pPr>
      <w:r w:rsidRPr="00C27BED">
        <w:rPr>
          <w:rFonts w:ascii="Arial" w:hAnsi="Arial" w:cs="Arial"/>
          <w:b/>
          <w:color w:val="00000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C27BED">
        <w:rPr>
          <w:rFonts w:ascii="Arial" w:hAnsi="Arial" w:cs="Arial"/>
          <w:b/>
          <w:color w:val="000000"/>
        </w:rPr>
        <w:instrText xml:space="preserve"> FORMCHECKBOX </w:instrText>
      </w:r>
      <w:r w:rsidR="00933C5F">
        <w:rPr>
          <w:rFonts w:ascii="Arial" w:hAnsi="Arial" w:cs="Arial"/>
          <w:b/>
          <w:color w:val="000000"/>
        </w:rPr>
      </w:r>
      <w:r w:rsidR="00933C5F">
        <w:rPr>
          <w:rFonts w:ascii="Arial" w:hAnsi="Arial" w:cs="Arial"/>
          <w:b/>
          <w:color w:val="000000"/>
        </w:rPr>
        <w:fldChar w:fldCharType="separate"/>
      </w:r>
      <w:r w:rsidRPr="00C27BED">
        <w:rPr>
          <w:rFonts w:ascii="Arial" w:hAnsi="Arial" w:cs="Arial"/>
          <w:color w:val="000000"/>
        </w:rPr>
        <w:fldChar w:fldCharType="end"/>
      </w:r>
      <w:r w:rsidRPr="00C27BED">
        <w:rPr>
          <w:rFonts w:ascii="Arial" w:hAnsi="Arial" w:cs="Arial"/>
          <w:color w:val="000000"/>
        </w:rPr>
        <w:t xml:space="preserve"> </w:t>
      </w:r>
      <w:r w:rsidR="00A248F1" w:rsidRPr="00C27BED">
        <w:rPr>
          <w:rFonts w:ascii="Arial" w:hAnsi="Arial" w:cs="Arial"/>
          <w:color w:val="000000"/>
        </w:rPr>
        <w:t xml:space="preserve">che, con riferimento alla presente gara, non ha presentato offerta in più di un </w:t>
      </w:r>
      <w:r>
        <w:rPr>
          <w:rFonts w:ascii="Arial" w:hAnsi="Arial" w:cs="Arial"/>
          <w:color w:val="000000"/>
        </w:rPr>
        <w:t xml:space="preserve">  </w:t>
      </w:r>
      <w:r w:rsidR="00A248F1" w:rsidRPr="00C27BED">
        <w:rPr>
          <w:rFonts w:ascii="Arial" w:hAnsi="Arial" w:cs="Arial"/>
          <w:color w:val="000000"/>
        </w:rPr>
        <w:t>Raggruppamento temporaneo o Consorzio</w:t>
      </w:r>
      <w:r w:rsidR="000F4EFC">
        <w:rPr>
          <w:rFonts w:ascii="Arial" w:hAnsi="Arial" w:cs="Arial"/>
          <w:color w:val="000000"/>
        </w:rPr>
        <w:t xml:space="preserve"> ordinario</w:t>
      </w:r>
      <w:r w:rsidR="00A248F1" w:rsidRPr="00C27BED">
        <w:rPr>
          <w:rFonts w:ascii="Arial" w:hAnsi="Arial" w:cs="Arial"/>
          <w:color w:val="000000"/>
        </w:rPr>
        <w:t>, ovvero singolarmente e quale componente</w:t>
      </w:r>
      <w:r w:rsidR="000F4EFC">
        <w:rPr>
          <w:rFonts w:ascii="Arial" w:hAnsi="Arial" w:cs="Arial"/>
          <w:color w:val="000000"/>
        </w:rPr>
        <w:t xml:space="preserve"> di un Raggruppamento/Consorzio ordinario</w:t>
      </w:r>
      <w:r w:rsidR="00A248F1" w:rsidRPr="00C27BED">
        <w:rPr>
          <w:rFonts w:ascii="Arial" w:hAnsi="Arial" w:cs="Arial"/>
          <w:color w:val="000000"/>
        </w:rPr>
        <w:t>;</w:t>
      </w:r>
    </w:p>
    <w:p w:rsidR="00A248F1" w:rsidRPr="00E51C3B" w:rsidRDefault="00A248F1" w:rsidP="00A248F1">
      <w:pPr>
        <w:spacing w:before="120" w:after="0" w:line="280" w:lineRule="exact"/>
        <w:ind w:left="555" w:right="11"/>
        <w:jc w:val="both"/>
        <w:rPr>
          <w:rFonts w:ascii="Arial" w:hAnsi="Arial" w:cs="Arial"/>
          <w:b/>
          <w:color w:val="000000"/>
        </w:rPr>
      </w:pPr>
      <w:r w:rsidRPr="00E51C3B">
        <w:rPr>
          <w:rFonts w:ascii="Arial" w:hAnsi="Arial" w:cs="Arial"/>
          <w:b/>
          <w:color w:val="000000"/>
        </w:rPr>
        <w:lastRenderedPageBreak/>
        <w:t>oppure</w:t>
      </w:r>
      <w:r w:rsidR="00BB5298" w:rsidRPr="00E51C3B">
        <w:rPr>
          <w:rFonts w:ascii="Arial" w:hAnsi="Arial" w:cs="Arial"/>
          <w:b/>
          <w:color w:val="000000"/>
        </w:rPr>
        <w:t>,</w:t>
      </w:r>
    </w:p>
    <w:p w:rsidR="009D1919" w:rsidRPr="00C27BED" w:rsidRDefault="00A248F1" w:rsidP="00CF2823">
      <w:pPr>
        <w:spacing w:before="120" w:after="0" w:line="280" w:lineRule="exact"/>
        <w:ind w:left="993" w:right="11" w:hanging="438"/>
        <w:jc w:val="both"/>
        <w:rPr>
          <w:rFonts w:ascii="Arial" w:hAnsi="Arial" w:cs="Arial"/>
          <w:color w:val="000000"/>
        </w:rPr>
      </w:pPr>
      <w:r w:rsidRPr="00C27BED">
        <w:rPr>
          <w:rFonts w:ascii="Arial" w:hAnsi="Arial" w:cs="Arial"/>
          <w:b/>
          <w:color w:val="00000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C27BED">
        <w:rPr>
          <w:rFonts w:ascii="Arial" w:hAnsi="Arial" w:cs="Arial"/>
          <w:b/>
          <w:color w:val="000000"/>
        </w:rPr>
        <w:instrText xml:space="preserve"> FORMCHECKBOX </w:instrText>
      </w:r>
      <w:r w:rsidR="00933C5F">
        <w:rPr>
          <w:rFonts w:ascii="Arial" w:hAnsi="Arial" w:cs="Arial"/>
          <w:b/>
          <w:color w:val="000000"/>
        </w:rPr>
      </w:r>
      <w:r w:rsidR="00933C5F">
        <w:rPr>
          <w:rFonts w:ascii="Arial" w:hAnsi="Arial" w:cs="Arial"/>
          <w:b/>
          <w:color w:val="000000"/>
        </w:rPr>
        <w:fldChar w:fldCharType="separate"/>
      </w:r>
      <w:r w:rsidRPr="00C27BED">
        <w:rPr>
          <w:rFonts w:ascii="Arial" w:hAnsi="Arial" w:cs="Arial"/>
          <w:color w:val="000000"/>
        </w:rPr>
        <w:fldChar w:fldCharType="end"/>
      </w:r>
      <w:r w:rsidRPr="00C27BED">
        <w:rPr>
          <w:rFonts w:ascii="Arial" w:hAnsi="Arial" w:cs="Arial"/>
          <w:color w:val="000000"/>
        </w:rPr>
        <w:t xml:space="preserve"> </w:t>
      </w:r>
      <w:r w:rsidR="00CF2823">
        <w:rPr>
          <w:rFonts w:ascii="Arial" w:hAnsi="Arial" w:cs="Arial"/>
          <w:color w:val="000000"/>
        </w:rPr>
        <w:t xml:space="preserve"> </w:t>
      </w:r>
      <w:r w:rsidRPr="00C27BED">
        <w:rPr>
          <w:rFonts w:ascii="Arial" w:hAnsi="Arial" w:cs="Arial"/>
          <w:color w:val="000000"/>
        </w:rPr>
        <w:t>di non partecipare in più di un Consorzio ovvero singolarmente e quale componente di un Consorzio;</w:t>
      </w:r>
    </w:p>
    <w:p w:rsidR="00E01697" w:rsidRPr="00E51C3B" w:rsidRDefault="00E01697" w:rsidP="00C27BED">
      <w:pPr>
        <w:spacing w:before="120" w:after="0" w:line="280" w:lineRule="exact"/>
        <w:ind w:left="555" w:right="11"/>
        <w:jc w:val="both"/>
        <w:rPr>
          <w:rFonts w:ascii="Arial" w:hAnsi="Arial" w:cs="Arial"/>
          <w:b/>
          <w:i/>
          <w:color w:val="000000"/>
        </w:rPr>
      </w:pPr>
      <w:r w:rsidRPr="00E51C3B">
        <w:rPr>
          <w:rFonts w:ascii="Arial" w:hAnsi="Arial" w:cs="Arial"/>
          <w:b/>
          <w:color w:val="000000"/>
          <w:lang w:eastAsia="it-IT"/>
        </w:rPr>
        <w:t>oppure</w:t>
      </w:r>
      <w:r w:rsidR="00BB5298" w:rsidRPr="00E51C3B">
        <w:rPr>
          <w:rFonts w:ascii="Arial" w:hAnsi="Arial" w:cs="Arial"/>
          <w:b/>
          <w:color w:val="000000"/>
          <w:lang w:eastAsia="it-IT"/>
        </w:rPr>
        <w:t>,</w:t>
      </w:r>
    </w:p>
    <w:p w:rsidR="003779D3" w:rsidRPr="00C27BED" w:rsidRDefault="00C52FD5" w:rsidP="00CF2823">
      <w:pPr>
        <w:spacing w:before="120" w:after="0" w:line="280" w:lineRule="exact"/>
        <w:ind w:left="851" w:right="11" w:hanging="296"/>
        <w:jc w:val="both"/>
        <w:rPr>
          <w:rFonts w:ascii="Arial" w:hAnsi="Arial" w:cs="Arial"/>
          <w:color w:val="000000"/>
        </w:rPr>
      </w:pPr>
      <w:r w:rsidRPr="00C27BED">
        <w:rPr>
          <w:rFonts w:ascii="Arial" w:hAnsi="Arial" w:cs="Arial"/>
          <w:b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C27BED">
        <w:rPr>
          <w:rFonts w:ascii="Arial" w:hAnsi="Arial" w:cs="Arial"/>
          <w:b/>
        </w:rPr>
        <w:instrText xml:space="preserve"> FORMCHECKBOX </w:instrText>
      </w:r>
      <w:r w:rsidR="00933C5F">
        <w:rPr>
          <w:rFonts w:ascii="Arial" w:hAnsi="Arial" w:cs="Arial"/>
          <w:b/>
        </w:rPr>
      </w:r>
      <w:r w:rsidR="00933C5F">
        <w:rPr>
          <w:rFonts w:ascii="Arial" w:hAnsi="Arial" w:cs="Arial"/>
          <w:b/>
        </w:rPr>
        <w:fldChar w:fldCharType="separate"/>
      </w:r>
      <w:r w:rsidRPr="00C27BED">
        <w:rPr>
          <w:rFonts w:ascii="Arial" w:hAnsi="Arial" w:cs="Arial"/>
          <w:b/>
        </w:rPr>
        <w:fldChar w:fldCharType="end"/>
      </w:r>
      <w:r w:rsidRPr="00C27BED">
        <w:rPr>
          <w:rFonts w:ascii="Arial" w:hAnsi="Arial" w:cs="Arial"/>
          <w:b/>
        </w:rPr>
        <w:t xml:space="preserve"> </w:t>
      </w:r>
      <w:r w:rsidRPr="00C27BED">
        <w:rPr>
          <w:rFonts w:ascii="Arial" w:hAnsi="Arial" w:cs="Arial"/>
          <w:color w:val="000000"/>
        </w:rPr>
        <w:t xml:space="preserve">di partecipare alla presente </w:t>
      </w:r>
      <w:r w:rsidR="00E01697" w:rsidRPr="00C27BED">
        <w:rPr>
          <w:rFonts w:ascii="Arial" w:hAnsi="Arial" w:cs="Arial"/>
          <w:color w:val="000000"/>
        </w:rPr>
        <w:t>procedura di affidamento</w:t>
      </w:r>
      <w:r w:rsidRPr="00C27BED">
        <w:rPr>
          <w:rFonts w:ascii="Arial" w:hAnsi="Arial" w:cs="Arial"/>
          <w:color w:val="000000"/>
        </w:rPr>
        <w:t xml:space="preserve"> in </w:t>
      </w:r>
      <w:r w:rsidR="00E01697" w:rsidRPr="00C27BED">
        <w:rPr>
          <w:rFonts w:ascii="Arial" w:hAnsi="Arial" w:cs="Arial"/>
          <w:color w:val="000000"/>
        </w:rPr>
        <w:t xml:space="preserve">altra forma singola o associata </w:t>
      </w:r>
      <w:r w:rsidRPr="00C27BED">
        <w:rPr>
          <w:rFonts w:ascii="Arial" w:hAnsi="Arial" w:cs="Arial"/>
          <w:color w:val="000000"/>
        </w:rPr>
        <w:t>(</w:t>
      </w:r>
      <w:r w:rsidRPr="000F4EFC">
        <w:rPr>
          <w:rFonts w:ascii="Arial" w:hAnsi="Arial" w:cs="Arial"/>
          <w:i/>
          <w:color w:val="000000"/>
        </w:rPr>
        <w:t xml:space="preserve">indicare </w:t>
      </w:r>
      <w:r w:rsidR="00E01697" w:rsidRPr="000F4EFC">
        <w:rPr>
          <w:rFonts w:ascii="Arial" w:hAnsi="Arial" w:cs="Arial"/>
          <w:i/>
          <w:color w:val="000000"/>
        </w:rPr>
        <w:t xml:space="preserve">le diverse </w:t>
      </w:r>
      <w:r w:rsidRPr="000F4EFC">
        <w:rPr>
          <w:rFonts w:ascii="Arial" w:hAnsi="Arial" w:cs="Arial"/>
          <w:i/>
          <w:color w:val="000000"/>
        </w:rPr>
        <w:t>forme</w:t>
      </w:r>
      <w:r w:rsidR="00E01697" w:rsidRPr="000F4EFC">
        <w:rPr>
          <w:rFonts w:ascii="Arial" w:hAnsi="Arial" w:cs="Arial"/>
          <w:i/>
          <w:color w:val="000000"/>
        </w:rPr>
        <w:t xml:space="preserve"> di partecipazione</w:t>
      </w:r>
      <w:r w:rsidRPr="00C27BED">
        <w:rPr>
          <w:rFonts w:ascii="Arial" w:hAnsi="Arial" w:cs="Arial"/>
          <w:color w:val="000000"/>
        </w:rPr>
        <w:t xml:space="preserve">) </w:t>
      </w:r>
      <w:r w:rsidR="00E01697" w:rsidRPr="00C27BED">
        <w:rPr>
          <w:rFonts w:ascii="Arial" w:hAnsi="Arial" w:cs="Arial"/>
          <w:color w:val="000000"/>
        </w:rPr>
        <w:t xml:space="preserve"> </w:t>
      </w:r>
      <w:r w:rsidRPr="00C27BED">
        <w:rPr>
          <w:rFonts w:ascii="Arial" w:hAnsi="Arial" w:cs="Arial"/>
          <w:b/>
          <w:color w:val="00000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  <w:b/>
          <w:color w:val="000000"/>
        </w:rPr>
        <w:instrText xml:space="preserve"> FORMTEXT </w:instrText>
      </w:r>
      <w:r w:rsidRPr="00C27BED">
        <w:rPr>
          <w:rFonts w:ascii="Arial" w:hAnsi="Arial" w:cs="Arial"/>
          <w:b/>
          <w:color w:val="000000"/>
        </w:rPr>
      </w:r>
      <w:r w:rsidRPr="00C27BED">
        <w:rPr>
          <w:rFonts w:ascii="Arial" w:hAnsi="Arial" w:cs="Arial"/>
          <w:b/>
          <w:color w:val="000000"/>
        </w:rPr>
        <w:fldChar w:fldCharType="separate"/>
      </w:r>
      <w:r w:rsidRPr="00C27BED">
        <w:rPr>
          <w:rFonts w:ascii="Arial" w:hAnsi="Arial" w:cs="Arial"/>
          <w:b/>
          <w:color w:val="000000"/>
        </w:rPr>
        <w:t> </w:t>
      </w:r>
      <w:r w:rsidRPr="00C27BED">
        <w:rPr>
          <w:rFonts w:ascii="Arial" w:hAnsi="Arial" w:cs="Arial"/>
          <w:b/>
          <w:color w:val="000000"/>
        </w:rPr>
        <w:t> </w:t>
      </w:r>
      <w:r w:rsidRPr="00C27BED">
        <w:rPr>
          <w:rFonts w:ascii="Arial" w:hAnsi="Arial" w:cs="Arial"/>
          <w:b/>
          <w:color w:val="000000"/>
        </w:rPr>
        <w:t> </w:t>
      </w:r>
      <w:r w:rsidRPr="00C27BED">
        <w:rPr>
          <w:rFonts w:ascii="Arial" w:hAnsi="Arial" w:cs="Arial"/>
          <w:b/>
          <w:color w:val="000000"/>
        </w:rPr>
        <w:t> </w:t>
      </w:r>
      <w:r w:rsidRPr="00C27BED">
        <w:rPr>
          <w:rFonts w:ascii="Arial" w:hAnsi="Arial" w:cs="Arial"/>
          <w:b/>
          <w:color w:val="000000"/>
        </w:rPr>
        <w:t> </w:t>
      </w:r>
      <w:r w:rsidRPr="00C27BED">
        <w:rPr>
          <w:rFonts w:ascii="Arial" w:hAnsi="Arial" w:cs="Arial"/>
          <w:color w:val="000000"/>
        </w:rPr>
        <w:fldChar w:fldCharType="end"/>
      </w:r>
      <w:r w:rsidR="00E01697" w:rsidRPr="00C27BED">
        <w:rPr>
          <w:rFonts w:ascii="Arial" w:hAnsi="Arial" w:cs="Arial"/>
          <w:color w:val="000000"/>
        </w:rPr>
        <w:t xml:space="preserve">, </w:t>
      </w:r>
      <w:r w:rsidR="003779D3" w:rsidRPr="00C27BED">
        <w:rPr>
          <w:rFonts w:ascii="Arial" w:hAnsi="Arial" w:cs="Arial"/>
          <w:color w:val="000000"/>
        </w:rPr>
        <w:t>ma che non sono integrati i presup</w:t>
      </w:r>
      <w:r w:rsidR="00E01697" w:rsidRPr="00C27BED">
        <w:rPr>
          <w:rFonts w:ascii="Arial" w:hAnsi="Arial" w:cs="Arial"/>
          <w:color w:val="000000"/>
        </w:rPr>
        <w:t xml:space="preserve">posti di cui all’articolo 95, comma </w:t>
      </w:r>
      <w:r w:rsidR="003779D3" w:rsidRPr="00C27BED">
        <w:rPr>
          <w:rFonts w:ascii="Arial" w:hAnsi="Arial" w:cs="Arial"/>
          <w:color w:val="000000"/>
        </w:rPr>
        <w:t>1</w:t>
      </w:r>
      <w:r w:rsidR="00E01697" w:rsidRPr="00C27BED">
        <w:rPr>
          <w:rFonts w:ascii="Arial" w:hAnsi="Arial" w:cs="Arial"/>
          <w:color w:val="000000"/>
        </w:rPr>
        <w:t>, lett. d) del D.Lgs.</w:t>
      </w:r>
      <w:r w:rsidR="003779D3" w:rsidRPr="00C27BED">
        <w:rPr>
          <w:rFonts w:ascii="Arial" w:hAnsi="Arial" w:cs="Arial"/>
          <w:color w:val="000000"/>
        </w:rPr>
        <w:t>36/2023. Resta salva la facoltà di cui all’articolo 97;</w:t>
      </w:r>
    </w:p>
    <w:p w:rsidR="00E01697" w:rsidRPr="00E51C3B" w:rsidRDefault="00E01697" w:rsidP="00E01697">
      <w:pPr>
        <w:spacing w:before="120" w:after="0" w:line="280" w:lineRule="exact"/>
        <w:ind w:left="555" w:right="11"/>
        <w:jc w:val="both"/>
        <w:rPr>
          <w:rFonts w:ascii="Arial" w:hAnsi="Arial" w:cs="Arial"/>
          <w:b/>
          <w:color w:val="000000"/>
        </w:rPr>
      </w:pPr>
      <w:r w:rsidRPr="00E51C3B">
        <w:rPr>
          <w:rFonts w:ascii="Arial" w:hAnsi="Arial" w:cs="Arial"/>
          <w:b/>
          <w:color w:val="000000"/>
        </w:rPr>
        <w:t>oppure</w:t>
      </w:r>
      <w:r w:rsidR="00BB5298" w:rsidRPr="00E51C3B">
        <w:rPr>
          <w:rFonts w:ascii="Arial" w:hAnsi="Arial" w:cs="Arial"/>
          <w:b/>
          <w:color w:val="000000"/>
        </w:rPr>
        <w:t>,</w:t>
      </w:r>
    </w:p>
    <w:p w:rsidR="00B0027F" w:rsidRDefault="00E01697" w:rsidP="00CF2823">
      <w:pPr>
        <w:spacing w:before="120" w:after="0" w:line="280" w:lineRule="exact"/>
        <w:ind w:left="851" w:right="11" w:hanging="296"/>
        <w:jc w:val="both"/>
        <w:rPr>
          <w:rFonts w:ascii="Arial" w:hAnsi="Arial" w:cs="Arial"/>
          <w:color w:val="000000"/>
        </w:rPr>
      </w:pPr>
      <w:r w:rsidRPr="00C27BED">
        <w:rPr>
          <w:rFonts w:ascii="Arial" w:hAnsi="Arial" w:cs="Arial"/>
          <w:b/>
          <w:color w:val="00000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C27BED">
        <w:rPr>
          <w:rFonts w:ascii="Arial" w:hAnsi="Arial" w:cs="Arial"/>
          <w:b/>
          <w:color w:val="000000"/>
        </w:rPr>
        <w:instrText xml:space="preserve"> FORMCHECKBOX </w:instrText>
      </w:r>
      <w:r w:rsidR="00933C5F">
        <w:rPr>
          <w:rFonts w:ascii="Arial" w:hAnsi="Arial" w:cs="Arial"/>
          <w:b/>
          <w:color w:val="000000"/>
        </w:rPr>
      </w:r>
      <w:r w:rsidR="00933C5F">
        <w:rPr>
          <w:rFonts w:ascii="Arial" w:hAnsi="Arial" w:cs="Arial"/>
          <w:b/>
          <w:color w:val="000000"/>
        </w:rPr>
        <w:fldChar w:fldCharType="separate"/>
      </w:r>
      <w:r w:rsidRPr="00C27BED">
        <w:rPr>
          <w:rFonts w:ascii="Arial" w:hAnsi="Arial" w:cs="Arial"/>
          <w:color w:val="000000"/>
        </w:rPr>
        <w:fldChar w:fldCharType="end"/>
      </w:r>
      <w:r w:rsidRPr="00C27BED">
        <w:rPr>
          <w:rFonts w:ascii="Arial" w:hAnsi="Arial" w:cs="Arial"/>
          <w:color w:val="000000"/>
        </w:rPr>
        <w:t xml:space="preserve"> d</w:t>
      </w:r>
      <w:r w:rsidR="003779D3" w:rsidRPr="00C27BED">
        <w:rPr>
          <w:rFonts w:ascii="Arial" w:hAnsi="Arial" w:cs="Arial"/>
          <w:color w:val="000000"/>
        </w:rPr>
        <w:t>i partecipare alla presente procedura in altra forma singola o associata (</w:t>
      </w:r>
      <w:r w:rsidR="003779D3" w:rsidRPr="000F4EFC">
        <w:rPr>
          <w:rFonts w:ascii="Arial" w:hAnsi="Arial" w:cs="Arial"/>
          <w:i/>
          <w:color w:val="000000"/>
        </w:rPr>
        <w:t>indicare le diverse forme di partecipazione</w:t>
      </w:r>
      <w:r w:rsidR="003779D3" w:rsidRPr="00C27BED">
        <w:rPr>
          <w:rFonts w:ascii="Arial" w:hAnsi="Arial" w:cs="Arial"/>
          <w:color w:val="000000"/>
        </w:rPr>
        <w:t xml:space="preserve">) </w:t>
      </w:r>
      <w:r w:rsidR="00C27BED" w:rsidRPr="00C27BED">
        <w:rPr>
          <w:rFonts w:ascii="Arial" w:hAnsi="Arial" w:cs="Arial"/>
          <w:b/>
          <w:color w:val="00000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27BED" w:rsidRPr="00C27BED">
        <w:rPr>
          <w:rFonts w:ascii="Arial" w:hAnsi="Arial" w:cs="Arial"/>
          <w:b/>
          <w:color w:val="000000"/>
        </w:rPr>
        <w:instrText xml:space="preserve"> FORMTEXT </w:instrText>
      </w:r>
      <w:r w:rsidR="00C27BED" w:rsidRPr="00C27BED">
        <w:rPr>
          <w:rFonts w:ascii="Arial" w:hAnsi="Arial" w:cs="Arial"/>
          <w:b/>
          <w:color w:val="000000"/>
        </w:rPr>
      </w:r>
      <w:r w:rsidR="00C27BED" w:rsidRPr="00C27BED">
        <w:rPr>
          <w:rFonts w:ascii="Arial" w:hAnsi="Arial" w:cs="Arial"/>
          <w:b/>
          <w:color w:val="000000"/>
        </w:rPr>
        <w:fldChar w:fldCharType="separate"/>
      </w:r>
      <w:r w:rsidR="00C27BED" w:rsidRPr="00C27BED">
        <w:rPr>
          <w:rFonts w:ascii="Arial" w:hAnsi="Arial" w:cs="Arial"/>
          <w:b/>
          <w:color w:val="000000"/>
        </w:rPr>
        <w:t> </w:t>
      </w:r>
      <w:r w:rsidR="00C27BED" w:rsidRPr="00C27BED">
        <w:rPr>
          <w:rFonts w:ascii="Arial" w:hAnsi="Arial" w:cs="Arial"/>
          <w:b/>
          <w:color w:val="000000"/>
        </w:rPr>
        <w:t> </w:t>
      </w:r>
      <w:r w:rsidR="00C27BED" w:rsidRPr="00C27BED">
        <w:rPr>
          <w:rFonts w:ascii="Arial" w:hAnsi="Arial" w:cs="Arial"/>
          <w:b/>
          <w:color w:val="000000"/>
        </w:rPr>
        <w:t> </w:t>
      </w:r>
      <w:r w:rsidR="00C27BED" w:rsidRPr="00C27BED">
        <w:rPr>
          <w:rFonts w:ascii="Arial" w:hAnsi="Arial" w:cs="Arial"/>
          <w:b/>
          <w:color w:val="000000"/>
        </w:rPr>
        <w:t> </w:t>
      </w:r>
      <w:r w:rsidR="00C27BED" w:rsidRPr="00C27BED">
        <w:rPr>
          <w:rFonts w:ascii="Arial" w:hAnsi="Arial" w:cs="Arial"/>
          <w:b/>
          <w:color w:val="000000"/>
        </w:rPr>
        <w:t> </w:t>
      </w:r>
      <w:r w:rsidR="00C27BED" w:rsidRPr="00C27BED">
        <w:rPr>
          <w:rFonts w:ascii="Arial" w:hAnsi="Arial" w:cs="Arial"/>
          <w:color w:val="000000"/>
        </w:rPr>
        <w:fldChar w:fldCharType="end"/>
      </w:r>
      <w:r w:rsidR="00C27BED">
        <w:rPr>
          <w:rFonts w:ascii="Arial" w:hAnsi="Arial" w:cs="Arial"/>
          <w:color w:val="000000"/>
        </w:rPr>
        <w:t xml:space="preserve"> </w:t>
      </w:r>
      <w:r w:rsidR="003779D3" w:rsidRPr="00C27BED">
        <w:rPr>
          <w:rFonts w:ascii="Arial" w:hAnsi="Arial" w:cs="Arial"/>
          <w:color w:val="000000"/>
        </w:rPr>
        <w:t>e che sono integrati i presup</w:t>
      </w:r>
      <w:r w:rsidRPr="00C27BED">
        <w:rPr>
          <w:rFonts w:ascii="Arial" w:hAnsi="Arial" w:cs="Arial"/>
          <w:color w:val="000000"/>
        </w:rPr>
        <w:t xml:space="preserve">posti di cui all’articolo 95, comma </w:t>
      </w:r>
      <w:r w:rsidR="003779D3" w:rsidRPr="00C27BED">
        <w:rPr>
          <w:rFonts w:ascii="Arial" w:hAnsi="Arial" w:cs="Arial"/>
          <w:color w:val="000000"/>
        </w:rPr>
        <w:t>1</w:t>
      </w:r>
      <w:r w:rsidRPr="00C27BED">
        <w:rPr>
          <w:rFonts w:ascii="Arial" w:hAnsi="Arial" w:cs="Arial"/>
          <w:color w:val="000000"/>
        </w:rPr>
        <w:t>,</w:t>
      </w:r>
      <w:r w:rsidR="003779D3" w:rsidRPr="00C27BED">
        <w:rPr>
          <w:rFonts w:ascii="Arial" w:hAnsi="Arial" w:cs="Arial"/>
          <w:color w:val="000000"/>
        </w:rPr>
        <w:t xml:space="preserve"> lett. d) del D.Lgs. 36/2023 ma la circostanza non ha influito sulla gara, né è idonea a incidere sulla capacità di rispettare gli obblighi contrattuali per le seguenti ragioni: </w:t>
      </w:r>
      <w:r w:rsidRPr="00C27BED">
        <w:rPr>
          <w:rFonts w:ascii="Arial" w:hAnsi="Arial" w:cs="Arial"/>
          <w:color w:val="00000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  <w:color w:val="000000"/>
        </w:rPr>
        <w:instrText xml:space="preserve"> FORMTEXT </w:instrText>
      </w:r>
      <w:r w:rsidRPr="00C27BED">
        <w:rPr>
          <w:rFonts w:ascii="Arial" w:hAnsi="Arial" w:cs="Arial"/>
          <w:color w:val="000000"/>
        </w:rPr>
      </w:r>
      <w:r w:rsidRPr="00C27BED">
        <w:rPr>
          <w:rFonts w:ascii="Arial" w:hAnsi="Arial" w:cs="Arial"/>
          <w:color w:val="000000"/>
        </w:rPr>
        <w:fldChar w:fldCharType="separate"/>
      </w:r>
      <w:r w:rsidRPr="00C27BED">
        <w:rPr>
          <w:rFonts w:ascii="Arial" w:hAnsi="Arial" w:cs="Arial"/>
          <w:color w:val="000000"/>
        </w:rPr>
        <w:t> </w:t>
      </w:r>
      <w:r w:rsidRPr="00C27BED">
        <w:rPr>
          <w:rFonts w:ascii="Arial" w:hAnsi="Arial" w:cs="Arial"/>
          <w:color w:val="000000"/>
        </w:rPr>
        <w:t> </w:t>
      </w:r>
      <w:r w:rsidRPr="00C27BED">
        <w:rPr>
          <w:rFonts w:ascii="Arial" w:hAnsi="Arial" w:cs="Arial"/>
          <w:color w:val="000000"/>
        </w:rPr>
        <w:t> </w:t>
      </w:r>
      <w:r w:rsidRPr="00C27BED">
        <w:rPr>
          <w:rFonts w:ascii="Arial" w:hAnsi="Arial" w:cs="Arial"/>
          <w:color w:val="000000"/>
        </w:rPr>
        <w:t> </w:t>
      </w:r>
      <w:r w:rsidRPr="00C27BED">
        <w:rPr>
          <w:rFonts w:ascii="Arial" w:hAnsi="Arial" w:cs="Arial"/>
          <w:color w:val="000000"/>
        </w:rPr>
        <w:t> </w:t>
      </w:r>
      <w:r w:rsidRPr="00C27BED">
        <w:rPr>
          <w:rFonts w:ascii="Arial" w:hAnsi="Arial" w:cs="Arial"/>
          <w:color w:val="000000"/>
        </w:rPr>
        <w:fldChar w:fldCharType="end"/>
      </w:r>
      <w:r w:rsidRPr="00C27BED">
        <w:rPr>
          <w:rFonts w:ascii="Arial" w:hAnsi="Arial" w:cs="Arial"/>
          <w:color w:val="000000"/>
        </w:rPr>
        <w:t xml:space="preserve"> </w:t>
      </w:r>
      <w:r w:rsidR="003779D3" w:rsidRPr="00C27BED">
        <w:rPr>
          <w:rFonts w:ascii="Arial" w:hAnsi="Arial" w:cs="Arial"/>
          <w:color w:val="000000"/>
        </w:rPr>
        <w:t>Resta salva la facoltà di cui all’articolo 97;</w:t>
      </w:r>
    </w:p>
    <w:p w:rsidR="00CF4D82" w:rsidRPr="009C59AF" w:rsidRDefault="00CF4D82" w:rsidP="009C59AF">
      <w:pPr>
        <w:spacing w:before="120" w:after="0" w:line="280" w:lineRule="exact"/>
        <w:ind w:left="851" w:right="11" w:hanging="29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____________________________________________________________________</w:t>
      </w:r>
    </w:p>
    <w:p w:rsidR="00BF7AF8" w:rsidRPr="00BF7AF8" w:rsidRDefault="0039525F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 </w:t>
      </w:r>
      <w:r w:rsidR="001E4055" w:rsidRPr="00C27BED">
        <w:rPr>
          <w:rFonts w:ascii="Arial" w:hAnsi="Arial" w:cs="Arial"/>
        </w:rPr>
        <w:t>[</w:t>
      </w:r>
      <w:r w:rsidR="001E4055" w:rsidRPr="00C27BED">
        <w:rPr>
          <w:rFonts w:ascii="Arial" w:hAnsi="Arial" w:cs="Arial"/>
          <w:b/>
        </w:rPr>
        <w:t xml:space="preserve">Per </w:t>
      </w:r>
      <w:r w:rsidR="00486E92" w:rsidRPr="00C27BED">
        <w:rPr>
          <w:rFonts w:ascii="Arial" w:hAnsi="Arial" w:cs="Arial"/>
          <w:b/>
        </w:rPr>
        <w:t xml:space="preserve">l’operatore economico </w:t>
      </w:r>
      <w:r w:rsidR="001E4055" w:rsidRPr="00C27BED">
        <w:rPr>
          <w:rFonts w:ascii="Arial" w:hAnsi="Arial" w:cs="Arial"/>
          <w:b/>
        </w:rPr>
        <w:t>non resident</w:t>
      </w:r>
      <w:r w:rsidR="008724B7" w:rsidRPr="00C27BED">
        <w:rPr>
          <w:rFonts w:ascii="Arial" w:hAnsi="Arial" w:cs="Arial"/>
          <w:b/>
        </w:rPr>
        <w:t>e</w:t>
      </w:r>
      <w:r w:rsidR="001E4055" w:rsidRPr="00C27BED">
        <w:rPr>
          <w:rFonts w:ascii="Arial" w:hAnsi="Arial" w:cs="Arial"/>
          <w:b/>
        </w:rPr>
        <w:t xml:space="preserve"> e priv</w:t>
      </w:r>
      <w:r w:rsidR="008724B7" w:rsidRPr="00C27BED">
        <w:rPr>
          <w:rFonts w:ascii="Arial" w:hAnsi="Arial" w:cs="Arial"/>
          <w:b/>
        </w:rPr>
        <w:t>a</w:t>
      </w:r>
      <w:r w:rsidR="001E4055" w:rsidRPr="00C27BED">
        <w:rPr>
          <w:rFonts w:ascii="Arial" w:hAnsi="Arial" w:cs="Arial"/>
          <w:b/>
        </w:rPr>
        <w:t xml:space="preserve"> di stabile organizzazione in Italia</w:t>
      </w:r>
      <w:r w:rsidR="001E4055" w:rsidRPr="00C27BED">
        <w:rPr>
          <w:rFonts w:ascii="Arial" w:hAnsi="Arial" w:cs="Arial"/>
        </w:rPr>
        <w:t xml:space="preserve">] </w:t>
      </w:r>
      <w:r w:rsidR="00E51C3B">
        <w:rPr>
          <w:rFonts w:ascii="Arial" w:hAnsi="Arial" w:cs="Arial"/>
        </w:rPr>
        <w:t xml:space="preserve">              </w:t>
      </w:r>
      <w:r w:rsidR="001E4055" w:rsidRPr="00C27BED">
        <w:rPr>
          <w:rFonts w:ascii="Arial" w:hAnsi="Arial" w:cs="Arial"/>
        </w:rPr>
        <w:t>di impegnarsi ad uniformarsi, in caso di aggiudicazione, alla disciplina di cui agli articoli 17, comma 2, e 53, comma 3 del D.P.R. 633/1972 e a comunicare a</w:t>
      </w:r>
      <w:r w:rsidR="00C41B6D" w:rsidRPr="00C27BED">
        <w:rPr>
          <w:rFonts w:ascii="Arial" w:hAnsi="Arial" w:cs="Arial"/>
        </w:rPr>
        <w:t>lla Stazione appaltante</w:t>
      </w:r>
      <w:r w:rsidR="001E4055" w:rsidRPr="00C27BED">
        <w:rPr>
          <w:rFonts w:ascii="Arial" w:hAnsi="Arial" w:cs="Arial"/>
        </w:rPr>
        <w:t xml:space="preserve"> la nomina del proprio rappresentante fiscale, nelle forme di legge; </w:t>
      </w:r>
    </w:p>
    <w:p w:rsidR="00C63016" w:rsidRPr="00C27BED" w:rsidRDefault="00BB5298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 </w:t>
      </w:r>
      <w:r w:rsidR="008724B7" w:rsidRPr="00C27BED">
        <w:rPr>
          <w:rFonts w:ascii="Arial" w:hAnsi="Arial" w:cs="Arial"/>
        </w:rPr>
        <w:t>[</w:t>
      </w:r>
      <w:r w:rsidR="008724B7" w:rsidRPr="00C27BED">
        <w:rPr>
          <w:rFonts w:ascii="Arial" w:hAnsi="Arial" w:cs="Arial"/>
          <w:b/>
        </w:rPr>
        <w:t xml:space="preserve">per </w:t>
      </w:r>
      <w:r w:rsidR="00486E92" w:rsidRPr="00C27BED">
        <w:rPr>
          <w:rFonts w:ascii="Arial" w:hAnsi="Arial" w:cs="Arial"/>
          <w:b/>
        </w:rPr>
        <w:t xml:space="preserve">l’operatore economico ammesso </w:t>
      </w:r>
      <w:r w:rsidR="008724B7" w:rsidRPr="00C27BED">
        <w:rPr>
          <w:rFonts w:ascii="Arial" w:hAnsi="Arial" w:cs="Arial"/>
          <w:b/>
        </w:rPr>
        <w:t>al concordato preventivo con continuità aziendale di cui all’art. 186 bis del R.D. 16 marzo 1942, n. 267</w:t>
      </w:r>
      <w:r w:rsidR="008724B7" w:rsidRPr="00C27BED">
        <w:rPr>
          <w:rFonts w:ascii="Arial" w:hAnsi="Arial" w:cs="Arial"/>
        </w:rPr>
        <w:t xml:space="preserve">] ad integrazione di quanto indicato nella parte III, sez. C, </w:t>
      </w:r>
      <w:r w:rsidR="00377B42" w:rsidRPr="00C27BED">
        <w:rPr>
          <w:rFonts w:ascii="Arial" w:hAnsi="Arial" w:cs="Arial"/>
        </w:rPr>
        <w:t xml:space="preserve">art. 94, comma 5, </w:t>
      </w:r>
      <w:r w:rsidR="008724B7" w:rsidRPr="00C27BED">
        <w:rPr>
          <w:rFonts w:ascii="Arial" w:hAnsi="Arial" w:cs="Arial"/>
        </w:rPr>
        <w:t xml:space="preserve">lett. d) del DGUE, </w:t>
      </w:r>
      <w:r w:rsidR="00C63016" w:rsidRPr="00C27BED">
        <w:rPr>
          <w:rFonts w:ascii="Arial" w:hAnsi="Arial" w:cs="Arial"/>
        </w:rPr>
        <w:t>che:</w:t>
      </w:r>
    </w:p>
    <w:p w:rsidR="00C63016" w:rsidRPr="00C27BED" w:rsidRDefault="00C63016" w:rsidP="00EF373F">
      <w:pPr>
        <w:pStyle w:val="Paragrafoelenco"/>
        <w:numPr>
          <w:ilvl w:val="0"/>
          <w:numId w:val="3"/>
        </w:numPr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gli</w:t>
      </w:r>
      <w:r w:rsidR="008724B7" w:rsidRPr="00C27BED">
        <w:rPr>
          <w:rFonts w:ascii="Arial" w:hAnsi="Arial" w:cs="Arial"/>
        </w:rPr>
        <w:t xml:space="preserve"> estremi del provvedimento di ammissione </w:t>
      </w:r>
      <w:r w:rsidRPr="00C27BED">
        <w:rPr>
          <w:rFonts w:ascii="Arial" w:hAnsi="Arial" w:cs="Arial"/>
        </w:rPr>
        <w:t>rilasciato dal Tribunale</w:t>
      </w:r>
      <w:r w:rsidR="00F51E58" w:rsidRPr="00C27BED">
        <w:rPr>
          <w:rFonts w:ascii="Arial" w:hAnsi="Arial" w:cs="Arial"/>
        </w:rPr>
        <w:t xml:space="preserve"> competente</w:t>
      </w:r>
      <w:r w:rsidRPr="00C27BED">
        <w:rPr>
          <w:rFonts w:ascii="Arial" w:hAnsi="Arial" w:cs="Arial"/>
        </w:rPr>
        <w:t xml:space="preserve"> di </w:t>
      </w:r>
      <w:r w:rsidRPr="00C27BED">
        <w:rPr>
          <w:rFonts w:ascii="Arial" w:hAnsi="Arial" w:cs="Arial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</w:rPr>
        <w:instrText xml:space="preserve"> FORMTEXT </w:instrText>
      </w:r>
      <w:r w:rsidRPr="00C27BED">
        <w:rPr>
          <w:rFonts w:ascii="Arial" w:hAnsi="Arial" w:cs="Arial"/>
        </w:rPr>
      </w:r>
      <w:r w:rsidRPr="00C27BED">
        <w:rPr>
          <w:rFonts w:ascii="Arial" w:hAnsi="Arial" w:cs="Arial"/>
        </w:rPr>
        <w:fldChar w:fldCharType="separate"/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fldChar w:fldCharType="end"/>
      </w:r>
      <w:r w:rsidRPr="00C27BED">
        <w:rPr>
          <w:rFonts w:ascii="Arial" w:hAnsi="Arial" w:cs="Arial"/>
        </w:rPr>
        <w:t xml:space="preserve"> sono i seguenti </w:t>
      </w:r>
      <w:r w:rsidRPr="00C27BED">
        <w:rPr>
          <w:rFonts w:ascii="Arial" w:hAnsi="Arial" w:cs="Arial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</w:rPr>
        <w:instrText xml:space="preserve"> FORMTEXT </w:instrText>
      </w:r>
      <w:r w:rsidRPr="00C27BED">
        <w:rPr>
          <w:rFonts w:ascii="Arial" w:hAnsi="Arial" w:cs="Arial"/>
        </w:rPr>
      </w:r>
      <w:r w:rsidRPr="00C27BED">
        <w:rPr>
          <w:rFonts w:ascii="Arial" w:hAnsi="Arial" w:cs="Arial"/>
        </w:rPr>
        <w:fldChar w:fldCharType="separate"/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fldChar w:fldCharType="end"/>
      </w:r>
      <w:r w:rsidRPr="00C27BED">
        <w:rPr>
          <w:rFonts w:ascii="Arial" w:hAnsi="Arial" w:cs="Arial"/>
        </w:rPr>
        <w:t>;</w:t>
      </w:r>
    </w:p>
    <w:p w:rsidR="00E46AD8" w:rsidRDefault="00C63016" w:rsidP="00EF373F">
      <w:pPr>
        <w:pStyle w:val="Paragrafoelenco"/>
        <w:numPr>
          <w:ilvl w:val="0"/>
          <w:numId w:val="3"/>
        </w:numPr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gli estremi del provvedimento di autorizzazione a partecipare alle gare rilasciato dal giudice delegato sono i seguenti </w:t>
      </w:r>
      <w:r w:rsidRPr="00C27BED">
        <w:rPr>
          <w:rFonts w:ascii="Arial" w:hAnsi="Arial" w:cs="Arial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</w:rPr>
        <w:instrText xml:space="preserve"> FORMTEXT </w:instrText>
      </w:r>
      <w:r w:rsidRPr="00C27BED">
        <w:rPr>
          <w:rFonts w:ascii="Arial" w:hAnsi="Arial" w:cs="Arial"/>
        </w:rPr>
      </w:r>
      <w:r w:rsidRPr="00C27BED">
        <w:rPr>
          <w:rFonts w:ascii="Arial" w:hAnsi="Arial" w:cs="Arial"/>
        </w:rPr>
        <w:fldChar w:fldCharType="separate"/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fldChar w:fldCharType="end"/>
      </w:r>
      <w:r w:rsidRPr="00C27BED">
        <w:rPr>
          <w:rFonts w:ascii="Arial" w:hAnsi="Arial" w:cs="Arial"/>
        </w:rPr>
        <w:t>;</w:t>
      </w:r>
    </w:p>
    <w:p w:rsidR="0042738E" w:rsidRPr="00C27BED" w:rsidRDefault="0042738E" w:rsidP="0042738E">
      <w:pPr>
        <w:pStyle w:val="Paragrafoelenco"/>
        <w:spacing w:before="120" w:after="0" w:line="80" w:lineRule="exact"/>
        <w:ind w:left="1276" w:right="11"/>
        <w:jc w:val="both"/>
        <w:rPr>
          <w:rFonts w:ascii="Arial" w:hAnsi="Arial" w:cs="Arial"/>
        </w:rPr>
      </w:pPr>
    </w:p>
    <w:p w:rsidR="00503FA2" w:rsidRPr="00C27BED" w:rsidRDefault="00C63016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[</w:t>
      </w:r>
      <w:r w:rsidRPr="00C27BED">
        <w:rPr>
          <w:rFonts w:ascii="Arial" w:hAnsi="Arial" w:cs="Arial"/>
          <w:b/>
        </w:rPr>
        <w:t>per l’</w:t>
      </w:r>
      <w:r w:rsidR="00486E92" w:rsidRPr="00C27BED">
        <w:rPr>
          <w:rFonts w:ascii="Arial" w:hAnsi="Arial" w:cs="Arial"/>
          <w:b/>
        </w:rPr>
        <w:t>operatore economico</w:t>
      </w:r>
      <w:r w:rsidRPr="00C27BED">
        <w:rPr>
          <w:rFonts w:ascii="Arial" w:hAnsi="Arial" w:cs="Arial"/>
          <w:b/>
        </w:rPr>
        <w:t xml:space="preserve"> che ha presentato domanda di ammissione al concordato preventivo con continuità aziendale senza che sia stato emesso il decreto di ammissione</w:t>
      </w:r>
      <w:r w:rsidRPr="00C27BED">
        <w:rPr>
          <w:rFonts w:ascii="Arial" w:hAnsi="Arial" w:cs="Arial"/>
        </w:rPr>
        <w:t>] che:</w:t>
      </w:r>
    </w:p>
    <w:p w:rsidR="00C63016" w:rsidRPr="00C27BED" w:rsidRDefault="00C63016" w:rsidP="00EF373F">
      <w:pPr>
        <w:pStyle w:val="Paragrafoelenco"/>
        <w:numPr>
          <w:ilvl w:val="0"/>
          <w:numId w:val="3"/>
        </w:numPr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gli estremi del deposito della domanda di ammissione sono i seguenti </w:t>
      </w:r>
      <w:r w:rsidRPr="00C27BED">
        <w:rPr>
          <w:rFonts w:ascii="Arial" w:hAnsi="Arial" w:cs="Arial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</w:rPr>
        <w:instrText xml:space="preserve"> FORMTEXT </w:instrText>
      </w:r>
      <w:r w:rsidRPr="00C27BED">
        <w:rPr>
          <w:rFonts w:ascii="Arial" w:hAnsi="Arial" w:cs="Arial"/>
        </w:rPr>
      </w:r>
      <w:r w:rsidRPr="00C27BED">
        <w:rPr>
          <w:rFonts w:ascii="Arial" w:hAnsi="Arial" w:cs="Arial"/>
        </w:rPr>
        <w:fldChar w:fldCharType="separate"/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fldChar w:fldCharType="end"/>
      </w:r>
      <w:r w:rsidRPr="00C27BED">
        <w:rPr>
          <w:rFonts w:ascii="Arial" w:hAnsi="Arial" w:cs="Arial"/>
        </w:rPr>
        <w:t>;</w:t>
      </w:r>
    </w:p>
    <w:p w:rsidR="00C63016" w:rsidRDefault="00C63016" w:rsidP="00EF373F">
      <w:pPr>
        <w:pStyle w:val="Paragrafoelenco"/>
        <w:numPr>
          <w:ilvl w:val="0"/>
          <w:numId w:val="3"/>
        </w:numPr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gli estremi del provvedimento di autorizzazione a partecipare alle gare rilasciato dal tribunale di </w:t>
      </w:r>
      <w:r w:rsidRPr="00C27BED">
        <w:rPr>
          <w:rFonts w:ascii="Arial" w:hAnsi="Arial" w:cs="Arial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</w:rPr>
        <w:instrText xml:space="preserve"> FORMTEXT </w:instrText>
      </w:r>
      <w:r w:rsidRPr="00C27BED">
        <w:rPr>
          <w:rFonts w:ascii="Arial" w:hAnsi="Arial" w:cs="Arial"/>
        </w:rPr>
      </w:r>
      <w:r w:rsidRPr="00C27BED">
        <w:rPr>
          <w:rFonts w:ascii="Arial" w:hAnsi="Arial" w:cs="Arial"/>
        </w:rPr>
        <w:fldChar w:fldCharType="separate"/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fldChar w:fldCharType="end"/>
      </w:r>
      <w:r w:rsidRPr="00C27BED">
        <w:rPr>
          <w:rFonts w:ascii="Arial" w:hAnsi="Arial" w:cs="Arial"/>
        </w:rPr>
        <w:t xml:space="preserve"> sono i seguenti </w:t>
      </w:r>
      <w:r w:rsidRPr="00C27BED">
        <w:rPr>
          <w:rFonts w:ascii="Arial" w:hAnsi="Arial" w:cs="Arial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</w:rPr>
        <w:instrText xml:space="preserve"> FORMTEXT </w:instrText>
      </w:r>
      <w:r w:rsidRPr="00C27BED">
        <w:rPr>
          <w:rFonts w:ascii="Arial" w:hAnsi="Arial" w:cs="Arial"/>
        </w:rPr>
      </w:r>
      <w:r w:rsidRPr="00C27BED">
        <w:rPr>
          <w:rFonts w:ascii="Arial" w:hAnsi="Arial" w:cs="Arial"/>
        </w:rPr>
        <w:fldChar w:fldCharType="separate"/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fldChar w:fldCharType="end"/>
      </w:r>
      <w:r w:rsidRPr="00C27BED">
        <w:rPr>
          <w:rFonts w:ascii="Arial" w:hAnsi="Arial" w:cs="Arial"/>
        </w:rPr>
        <w:t>;</w:t>
      </w:r>
    </w:p>
    <w:p w:rsidR="0042738E" w:rsidRPr="00C27BED" w:rsidRDefault="0042738E" w:rsidP="0042738E">
      <w:pPr>
        <w:pStyle w:val="Paragrafoelenco"/>
        <w:spacing w:before="120" w:after="0" w:line="120" w:lineRule="exact"/>
        <w:ind w:left="1276" w:right="11"/>
        <w:jc w:val="both"/>
        <w:rPr>
          <w:rFonts w:ascii="Arial" w:hAnsi="Arial" w:cs="Arial"/>
        </w:rPr>
      </w:pPr>
    </w:p>
    <w:p w:rsidR="00FA2D94" w:rsidRDefault="00BB18EC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[</w:t>
      </w:r>
      <w:r w:rsidRPr="00C27BED">
        <w:rPr>
          <w:rFonts w:ascii="Arial" w:hAnsi="Arial" w:cs="Arial"/>
          <w:b/>
        </w:rPr>
        <w:t>per l’operatore economico ammesso al concordato preventivo con continuità aziendale di cui all’art. 186 bis del R.D. 16 marzo 1942, n. 267</w:t>
      </w:r>
      <w:r w:rsidRPr="00C27BED">
        <w:rPr>
          <w:rFonts w:ascii="Arial" w:hAnsi="Arial" w:cs="Arial"/>
        </w:rPr>
        <w:t xml:space="preserve">] di non partecipare alla gara quale mandatario di un </w:t>
      </w:r>
      <w:r w:rsidR="006C5C86" w:rsidRPr="00C27BED">
        <w:rPr>
          <w:rFonts w:ascii="Arial" w:hAnsi="Arial" w:cs="Arial"/>
        </w:rPr>
        <w:t xml:space="preserve">Raggruppamento </w:t>
      </w:r>
      <w:r w:rsidRPr="00C27BED">
        <w:rPr>
          <w:rFonts w:ascii="Arial" w:hAnsi="Arial" w:cs="Arial"/>
        </w:rPr>
        <w:t xml:space="preserve">temporaneo e che </w:t>
      </w:r>
      <w:r w:rsidR="006C5C86" w:rsidRPr="00C27BED">
        <w:rPr>
          <w:rFonts w:ascii="Arial" w:hAnsi="Arial" w:cs="Arial"/>
        </w:rPr>
        <w:t>gli altri operatori economici</w:t>
      </w:r>
      <w:r w:rsidRPr="00C27BED">
        <w:rPr>
          <w:rFonts w:ascii="Arial" w:hAnsi="Arial" w:cs="Arial"/>
        </w:rPr>
        <w:t xml:space="preserve"> aderenti al </w:t>
      </w:r>
      <w:r w:rsidR="006C5C86" w:rsidRPr="00C27BED">
        <w:rPr>
          <w:rFonts w:ascii="Arial" w:hAnsi="Arial" w:cs="Arial"/>
        </w:rPr>
        <w:t xml:space="preserve">Raggruppamento </w:t>
      </w:r>
      <w:r w:rsidRPr="00C27BED">
        <w:rPr>
          <w:rFonts w:ascii="Arial" w:hAnsi="Arial" w:cs="Arial"/>
        </w:rPr>
        <w:t>non sono assoggettat</w:t>
      </w:r>
      <w:r w:rsidR="006C5C86" w:rsidRPr="00C27BED">
        <w:rPr>
          <w:rFonts w:ascii="Arial" w:hAnsi="Arial" w:cs="Arial"/>
        </w:rPr>
        <w:t>i</w:t>
      </w:r>
      <w:r w:rsidRPr="00C27BED">
        <w:rPr>
          <w:rFonts w:ascii="Arial" w:hAnsi="Arial" w:cs="Arial"/>
        </w:rPr>
        <w:t xml:space="preserve"> ad una procedura concorsuale ai sensi dell’articolo 186-bis, comma 6 del Regio Decreto 16 marzo 1942, n. 267;</w:t>
      </w:r>
    </w:p>
    <w:p w:rsidR="00DC7F54" w:rsidRDefault="00DC7F54" w:rsidP="00AF2D2E">
      <w:pPr>
        <w:jc w:val="both"/>
        <w:rPr>
          <w:rFonts w:ascii="Arial" w:hAnsi="Arial" w:cs="Arial"/>
          <w:b/>
          <w:color w:val="2A2A2A"/>
          <w:lang w:eastAsia="it-IT"/>
        </w:rPr>
      </w:pPr>
    </w:p>
    <w:p w:rsidR="000F104E" w:rsidRPr="00DC7F54" w:rsidRDefault="000F104E" w:rsidP="00AF2D2E">
      <w:pPr>
        <w:jc w:val="both"/>
        <w:rPr>
          <w:rFonts w:ascii="Arial" w:hAnsi="Arial" w:cs="Arial"/>
          <w:b/>
          <w:color w:val="2A2A2A"/>
          <w:lang w:eastAsia="it-IT"/>
        </w:rPr>
      </w:pPr>
    </w:p>
    <w:p w:rsidR="00693423" w:rsidRPr="006916A0" w:rsidRDefault="00693423" w:rsidP="00693423">
      <w:pPr>
        <w:numPr>
          <w:ilvl w:val="0"/>
          <w:numId w:val="1"/>
        </w:numPr>
        <w:spacing w:before="120" w:after="0" w:line="280" w:lineRule="exact"/>
        <w:ind w:left="555" w:right="11" w:hanging="357"/>
        <w:jc w:val="both"/>
        <w:rPr>
          <w:rFonts w:ascii="Arial" w:eastAsiaTheme="minorHAnsi" w:hAnsi="Arial" w:cs="Arial"/>
        </w:rPr>
      </w:pPr>
      <w:r w:rsidRPr="006916A0">
        <w:rPr>
          <w:rFonts w:ascii="Arial" w:eastAsiaTheme="minorHAnsi" w:hAnsi="Arial" w:cs="Arial"/>
        </w:rPr>
        <w:lastRenderedPageBreak/>
        <w:fldChar w:fldCharType="begin">
          <w:ffData>
            <w:name w:val="Controllo4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16A0">
        <w:rPr>
          <w:rFonts w:ascii="Arial" w:eastAsiaTheme="minorHAnsi" w:hAnsi="Arial" w:cs="Arial"/>
        </w:rPr>
        <w:instrText xml:space="preserve"> FORMCHECKBOX </w:instrText>
      </w:r>
      <w:r w:rsidR="00933C5F">
        <w:rPr>
          <w:rFonts w:ascii="Arial" w:eastAsiaTheme="minorHAnsi" w:hAnsi="Arial" w:cs="Arial"/>
        </w:rPr>
      </w:r>
      <w:r w:rsidR="00933C5F">
        <w:rPr>
          <w:rFonts w:ascii="Arial" w:eastAsiaTheme="minorHAnsi" w:hAnsi="Arial" w:cs="Arial"/>
        </w:rPr>
        <w:fldChar w:fldCharType="separate"/>
      </w:r>
      <w:r w:rsidRPr="006916A0">
        <w:rPr>
          <w:rFonts w:ascii="Arial" w:eastAsiaTheme="minorHAnsi" w:hAnsi="Arial" w:cs="Arial"/>
        </w:rPr>
        <w:fldChar w:fldCharType="end"/>
      </w:r>
      <w:r>
        <w:rPr>
          <w:rFonts w:ascii="Arial" w:eastAsiaTheme="minorHAnsi" w:hAnsi="Arial" w:cs="Arial"/>
        </w:rPr>
        <w:t xml:space="preserve"> </w:t>
      </w:r>
      <w:r w:rsidRPr="00DB23F8">
        <w:rPr>
          <w:rFonts w:ascii="Arial" w:eastAsiaTheme="minorHAnsi" w:hAnsi="Arial" w:cs="Arial"/>
        </w:rPr>
        <w:t>di essere iscritto nell’elenco dei fornitori, prestatori di servizi non soggetti a tentativo di</w:t>
      </w:r>
      <w:r>
        <w:rPr>
          <w:rFonts w:ascii="Arial" w:eastAsiaTheme="minorHAnsi" w:hAnsi="Arial" w:cs="Arial"/>
        </w:rPr>
        <w:t xml:space="preserve"> </w:t>
      </w:r>
      <w:r w:rsidRPr="00DB23F8">
        <w:rPr>
          <w:rFonts w:ascii="Arial" w:eastAsiaTheme="minorHAnsi" w:hAnsi="Arial" w:cs="Arial"/>
        </w:rPr>
        <w:t>infiltrazione mafiosa (</w:t>
      </w:r>
      <w:r w:rsidRPr="00205312">
        <w:rPr>
          <w:rFonts w:ascii="Arial" w:eastAsiaTheme="minorHAnsi" w:hAnsi="Arial" w:cs="Arial"/>
          <w:b/>
        </w:rPr>
        <w:t>c</w:t>
      </w:r>
      <w:r w:rsidRPr="00205312">
        <w:rPr>
          <w:rFonts w:ascii="Arial" w:eastAsiaTheme="minorHAnsi" w:hAnsi="Arial" w:cs="Arial"/>
          <w:b/>
          <w:i/>
        </w:rPr>
        <w:t>.d. White List</w:t>
      </w:r>
      <w:r w:rsidR="007E302A">
        <w:rPr>
          <w:rFonts w:ascii="Arial" w:eastAsiaTheme="minorHAnsi" w:hAnsi="Arial" w:cs="Arial"/>
        </w:rPr>
        <w:t xml:space="preserve">) della Prefettura </w:t>
      </w:r>
      <w:r w:rsidR="009964D0">
        <w:rPr>
          <w:rFonts w:ascii="Arial" w:eastAsiaTheme="minorHAnsi" w:hAnsi="Arial" w:cs="Arial"/>
        </w:rPr>
        <w:t xml:space="preserve">della provincia </w:t>
      </w:r>
      <w:r w:rsidR="007E302A">
        <w:rPr>
          <w:rFonts w:ascii="Arial" w:eastAsiaTheme="minorHAnsi" w:hAnsi="Arial" w:cs="Arial"/>
        </w:rPr>
        <w:t xml:space="preserve">di </w:t>
      </w:r>
      <w:r w:rsidRPr="004C6F10">
        <w:rPr>
          <w:rFonts w:ascii="Arial" w:eastAsia="Times New Roman" w:hAnsi="Arial" w:cs="Arial"/>
          <w:bCs/>
          <w:noProof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4C6F10">
        <w:rPr>
          <w:rFonts w:ascii="Arial" w:eastAsia="Times New Roman" w:hAnsi="Arial" w:cs="Arial"/>
          <w:bCs/>
          <w:noProof/>
        </w:rPr>
        <w:instrText xml:space="preserve"> FORMTEXT </w:instrText>
      </w:r>
      <w:r w:rsidRPr="004C6F10">
        <w:rPr>
          <w:rFonts w:ascii="Arial" w:eastAsia="Times New Roman" w:hAnsi="Arial" w:cs="Arial"/>
          <w:bCs/>
          <w:noProof/>
        </w:rPr>
      </w:r>
      <w:r w:rsidRPr="004C6F10">
        <w:rPr>
          <w:rFonts w:ascii="Arial" w:eastAsia="Times New Roman" w:hAnsi="Arial" w:cs="Arial"/>
          <w:bCs/>
          <w:noProof/>
        </w:rPr>
        <w:fldChar w:fldCharType="separate"/>
      </w:r>
      <w:r w:rsidRPr="004C6F10">
        <w:rPr>
          <w:rFonts w:ascii="Arial" w:eastAsia="Times New Roman" w:hAnsi="Arial" w:cs="Arial"/>
          <w:bCs/>
          <w:noProof/>
        </w:rPr>
        <w:t> </w:t>
      </w:r>
      <w:r w:rsidRPr="004C6F10">
        <w:rPr>
          <w:rFonts w:ascii="Arial" w:eastAsia="Times New Roman" w:hAnsi="Arial" w:cs="Arial"/>
          <w:bCs/>
          <w:noProof/>
        </w:rPr>
        <w:t> </w:t>
      </w:r>
      <w:r w:rsidRPr="004C6F10">
        <w:rPr>
          <w:rFonts w:ascii="Arial" w:eastAsia="Times New Roman" w:hAnsi="Arial" w:cs="Arial"/>
          <w:bCs/>
          <w:noProof/>
        </w:rPr>
        <w:t> </w:t>
      </w:r>
      <w:r w:rsidRPr="004C6F10">
        <w:rPr>
          <w:rFonts w:ascii="Arial" w:eastAsia="Times New Roman" w:hAnsi="Arial" w:cs="Arial"/>
          <w:bCs/>
          <w:noProof/>
        </w:rPr>
        <w:t> </w:t>
      </w:r>
      <w:r w:rsidRPr="004C6F10">
        <w:rPr>
          <w:rFonts w:ascii="Arial" w:eastAsia="Times New Roman" w:hAnsi="Arial" w:cs="Arial"/>
          <w:bCs/>
          <w:noProof/>
        </w:rPr>
        <w:t> </w:t>
      </w:r>
      <w:r w:rsidRPr="004C6F10">
        <w:rPr>
          <w:rFonts w:ascii="Arial" w:eastAsia="Times New Roman" w:hAnsi="Arial" w:cs="Arial"/>
          <w:noProof/>
        </w:rPr>
        <w:fldChar w:fldCharType="end"/>
      </w:r>
      <w:r>
        <w:rPr>
          <w:rFonts w:ascii="Arial" w:eastAsia="Times New Roman" w:hAnsi="Arial" w:cs="Arial"/>
          <w:noProof/>
        </w:rPr>
        <w:t>;</w:t>
      </w:r>
    </w:p>
    <w:p w:rsidR="007E302A" w:rsidRPr="007E302A" w:rsidRDefault="007E302A" w:rsidP="007E302A">
      <w:pPr>
        <w:pStyle w:val="Paragrafoelenco"/>
        <w:spacing w:before="120" w:after="0" w:line="280" w:lineRule="exact"/>
        <w:ind w:left="360" w:right="11" w:firstLine="195"/>
        <w:jc w:val="both"/>
        <w:rPr>
          <w:rFonts w:ascii="Arial" w:eastAsia="Times New Roman" w:hAnsi="Arial" w:cs="Arial"/>
          <w:b/>
          <w:noProof/>
        </w:rPr>
      </w:pPr>
      <w:r w:rsidRPr="007E302A">
        <w:rPr>
          <w:rFonts w:ascii="Arial" w:eastAsia="Times New Roman" w:hAnsi="Arial" w:cs="Arial"/>
          <w:b/>
          <w:noProof/>
        </w:rPr>
        <w:t>oppure, in alternativa,</w:t>
      </w:r>
    </w:p>
    <w:p w:rsidR="00693423" w:rsidRPr="00DB23F8" w:rsidRDefault="00693423" w:rsidP="00693423">
      <w:pPr>
        <w:spacing w:after="0" w:line="240" w:lineRule="auto"/>
        <w:ind w:left="556" w:right="11"/>
        <w:jc w:val="both"/>
        <w:rPr>
          <w:rFonts w:ascii="Arial" w:eastAsiaTheme="minorHAnsi" w:hAnsi="Arial" w:cs="Arial"/>
        </w:rPr>
      </w:pPr>
    </w:p>
    <w:p w:rsidR="00693423" w:rsidRDefault="00693423" w:rsidP="00693423">
      <w:pPr>
        <w:autoSpaceDE w:val="0"/>
        <w:autoSpaceDN w:val="0"/>
        <w:adjustRightInd w:val="0"/>
        <w:spacing w:before="120" w:after="0" w:line="280" w:lineRule="exact"/>
        <w:ind w:left="993" w:hanging="437"/>
        <w:contextualSpacing/>
        <w:jc w:val="both"/>
        <w:rPr>
          <w:rFonts w:ascii="Arial" w:eastAsiaTheme="minorHAnsi" w:hAnsi="Arial" w:cs="Arial"/>
        </w:rPr>
      </w:pPr>
      <w:r w:rsidRPr="006916A0">
        <w:rPr>
          <w:rFonts w:ascii="Arial" w:eastAsiaTheme="minorHAnsi" w:hAnsi="Arial" w:cs="Arial"/>
        </w:rPr>
        <w:fldChar w:fldCharType="begin">
          <w:ffData>
            <w:name w:val="Controllo4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16A0">
        <w:rPr>
          <w:rFonts w:ascii="Arial" w:eastAsiaTheme="minorHAnsi" w:hAnsi="Arial" w:cs="Arial"/>
        </w:rPr>
        <w:instrText xml:space="preserve"> FORMCHECKBOX </w:instrText>
      </w:r>
      <w:r w:rsidR="00933C5F">
        <w:rPr>
          <w:rFonts w:ascii="Arial" w:eastAsiaTheme="minorHAnsi" w:hAnsi="Arial" w:cs="Arial"/>
        </w:rPr>
      </w:r>
      <w:r w:rsidR="00933C5F">
        <w:rPr>
          <w:rFonts w:ascii="Arial" w:eastAsiaTheme="minorHAnsi" w:hAnsi="Arial" w:cs="Arial"/>
        </w:rPr>
        <w:fldChar w:fldCharType="separate"/>
      </w:r>
      <w:r w:rsidRPr="006916A0">
        <w:rPr>
          <w:rFonts w:ascii="Arial" w:eastAsiaTheme="minorHAnsi" w:hAnsi="Arial" w:cs="Arial"/>
        </w:rPr>
        <w:fldChar w:fldCharType="end"/>
      </w:r>
      <w:r>
        <w:rPr>
          <w:rFonts w:ascii="Arial" w:eastAsiaTheme="minorHAnsi" w:hAnsi="Arial" w:cs="Arial"/>
        </w:rPr>
        <w:t xml:space="preserve">  </w:t>
      </w:r>
      <w:r w:rsidRPr="006916A0">
        <w:rPr>
          <w:rFonts w:ascii="Arial" w:eastAsiaTheme="minorHAnsi" w:hAnsi="Arial" w:cs="Arial"/>
        </w:rPr>
        <w:t>di aver presentato la domanda di iscrizione nell’elenco dei fornitori, prestatori di servizi non soggetti a tentativo di infiltrazione mafiosa (c.d. White List) della Prefettura</w:t>
      </w:r>
      <w:r w:rsidR="009964D0">
        <w:rPr>
          <w:rFonts w:ascii="Arial" w:eastAsiaTheme="minorHAnsi" w:hAnsi="Arial" w:cs="Arial"/>
        </w:rPr>
        <w:t xml:space="preserve"> della provincia </w:t>
      </w:r>
      <w:r w:rsidRPr="006916A0">
        <w:rPr>
          <w:rFonts w:ascii="Arial" w:eastAsiaTheme="minorHAnsi" w:hAnsi="Arial" w:cs="Arial"/>
        </w:rPr>
        <w:t xml:space="preserve"> di </w:t>
      </w:r>
      <w:r w:rsidRPr="006916A0">
        <w:rPr>
          <w:rFonts w:ascii="Arial" w:eastAsia="Times New Roman" w:hAnsi="Arial" w:cs="Arial"/>
          <w:bCs/>
          <w:noProof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6916A0">
        <w:rPr>
          <w:rFonts w:ascii="Arial" w:eastAsia="Times New Roman" w:hAnsi="Arial" w:cs="Arial"/>
          <w:bCs/>
          <w:noProof/>
        </w:rPr>
        <w:instrText xml:space="preserve"> FORMTEXT </w:instrText>
      </w:r>
      <w:r w:rsidRPr="006916A0">
        <w:rPr>
          <w:rFonts w:ascii="Arial" w:eastAsia="Times New Roman" w:hAnsi="Arial" w:cs="Arial"/>
          <w:bCs/>
          <w:noProof/>
        </w:rPr>
      </w:r>
      <w:r w:rsidRPr="006916A0">
        <w:rPr>
          <w:rFonts w:ascii="Arial" w:eastAsia="Times New Roman" w:hAnsi="Arial" w:cs="Arial"/>
          <w:bCs/>
          <w:noProof/>
        </w:rPr>
        <w:fldChar w:fldCharType="separate"/>
      </w:r>
      <w:r w:rsidRPr="006916A0">
        <w:rPr>
          <w:rFonts w:ascii="Arial" w:eastAsia="Times New Roman" w:hAnsi="Arial" w:cs="Arial"/>
          <w:bCs/>
          <w:noProof/>
        </w:rPr>
        <w:t> </w:t>
      </w:r>
      <w:r w:rsidRPr="006916A0">
        <w:rPr>
          <w:rFonts w:ascii="Arial" w:eastAsia="Times New Roman" w:hAnsi="Arial" w:cs="Arial"/>
          <w:bCs/>
          <w:noProof/>
        </w:rPr>
        <w:t> </w:t>
      </w:r>
      <w:r w:rsidRPr="006916A0">
        <w:rPr>
          <w:rFonts w:ascii="Arial" w:eastAsia="Times New Roman" w:hAnsi="Arial" w:cs="Arial"/>
          <w:bCs/>
          <w:noProof/>
        </w:rPr>
        <w:t> </w:t>
      </w:r>
      <w:r w:rsidRPr="006916A0">
        <w:rPr>
          <w:rFonts w:ascii="Arial" w:eastAsia="Times New Roman" w:hAnsi="Arial" w:cs="Arial"/>
          <w:bCs/>
          <w:noProof/>
        </w:rPr>
        <w:t> </w:t>
      </w:r>
      <w:r w:rsidRPr="006916A0">
        <w:rPr>
          <w:rFonts w:ascii="Arial" w:eastAsia="Times New Roman" w:hAnsi="Arial" w:cs="Arial"/>
          <w:bCs/>
          <w:noProof/>
        </w:rPr>
        <w:t> </w:t>
      </w:r>
      <w:r w:rsidRPr="006916A0">
        <w:rPr>
          <w:rFonts w:ascii="Arial" w:eastAsia="Times New Roman" w:hAnsi="Arial" w:cs="Arial"/>
          <w:noProof/>
        </w:rPr>
        <w:fldChar w:fldCharType="end"/>
      </w:r>
      <w:r w:rsidR="0042738E">
        <w:rPr>
          <w:rFonts w:ascii="Arial" w:eastAsia="Times New Roman" w:hAnsi="Arial" w:cs="Arial"/>
          <w:noProof/>
        </w:rPr>
        <w:t>;</w:t>
      </w:r>
    </w:p>
    <w:p w:rsidR="007E302A" w:rsidRDefault="007E302A" w:rsidP="007E302A">
      <w:pPr>
        <w:spacing w:before="120" w:after="0" w:line="280" w:lineRule="exact"/>
        <w:ind w:right="11" w:firstLine="556"/>
        <w:jc w:val="both"/>
        <w:rPr>
          <w:rFonts w:ascii="Arial" w:eastAsia="Times New Roman" w:hAnsi="Arial" w:cs="Arial"/>
          <w:b/>
          <w:noProof/>
        </w:rPr>
      </w:pPr>
      <w:r w:rsidRPr="00314920">
        <w:rPr>
          <w:rFonts w:ascii="Arial" w:eastAsia="Times New Roman" w:hAnsi="Arial" w:cs="Arial"/>
          <w:b/>
          <w:noProof/>
        </w:rPr>
        <w:t>oppure, in alternativa,</w:t>
      </w:r>
    </w:p>
    <w:p w:rsidR="00693423" w:rsidRPr="00254314" w:rsidRDefault="00693423" w:rsidP="00693423">
      <w:pPr>
        <w:autoSpaceDE w:val="0"/>
        <w:autoSpaceDN w:val="0"/>
        <w:adjustRightInd w:val="0"/>
        <w:spacing w:before="120" w:after="0" w:line="280" w:lineRule="exact"/>
        <w:ind w:left="556"/>
        <w:contextualSpacing/>
        <w:jc w:val="both"/>
        <w:rPr>
          <w:rFonts w:ascii="Arial" w:eastAsiaTheme="minorHAnsi" w:hAnsi="Arial" w:cs="Arial"/>
          <w:highlight w:val="yellow"/>
        </w:rPr>
      </w:pPr>
    </w:p>
    <w:p w:rsidR="00692196" w:rsidRPr="00692196" w:rsidRDefault="00693423" w:rsidP="00692196">
      <w:pPr>
        <w:autoSpaceDE w:val="0"/>
        <w:autoSpaceDN w:val="0"/>
        <w:adjustRightInd w:val="0"/>
        <w:spacing w:before="120" w:after="0" w:line="280" w:lineRule="exact"/>
        <w:ind w:left="993" w:hanging="437"/>
        <w:contextualSpacing/>
        <w:jc w:val="both"/>
        <w:rPr>
          <w:rFonts w:ascii="Arial" w:eastAsiaTheme="minorHAnsi" w:hAnsi="Arial" w:cs="Arial"/>
        </w:rPr>
      </w:pPr>
      <w:r w:rsidRPr="006916A0">
        <w:rPr>
          <w:rFonts w:ascii="Arial" w:eastAsiaTheme="minorHAnsi" w:hAnsi="Arial" w:cs="Arial"/>
        </w:rPr>
        <w:fldChar w:fldCharType="begin">
          <w:ffData>
            <w:name w:val="Controllo4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16A0">
        <w:rPr>
          <w:rFonts w:ascii="Arial" w:eastAsiaTheme="minorHAnsi" w:hAnsi="Arial" w:cs="Arial"/>
        </w:rPr>
        <w:instrText xml:space="preserve"> FORMCHECKBOX </w:instrText>
      </w:r>
      <w:r w:rsidR="00933C5F">
        <w:rPr>
          <w:rFonts w:ascii="Arial" w:eastAsiaTheme="minorHAnsi" w:hAnsi="Arial" w:cs="Arial"/>
        </w:rPr>
      </w:r>
      <w:r w:rsidR="00933C5F">
        <w:rPr>
          <w:rFonts w:ascii="Arial" w:eastAsiaTheme="minorHAnsi" w:hAnsi="Arial" w:cs="Arial"/>
        </w:rPr>
        <w:fldChar w:fldCharType="separate"/>
      </w:r>
      <w:r w:rsidRPr="006916A0">
        <w:rPr>
          <w:rFonts w:ascii="Arial" w:eastAsiaTheme="minorHAnsi" w:hAnsi="Arial" w:cs="Arial"/>
        </w:rPr>
        <w:fldChar w:fldCharType="end"/>
      </w:r>
      <w:r>
        <w:rPr>
          <w:rFonts w:ascii="Arial" w:eastAsiaTheme="minorHAnsi" w:hAnsi="Arial" w:cs="Arial"/>
        </w:rPr>
        <w:t xml:space="preserve">   </w:t>
      </w:r>
      <w:r w:rsidRPr="006916A0">
        <w:rPr>
          <w:rFonts w:ascii="Arial" w:eastAsiaTheme="minorHAnsi" w:hAnsi="Arial" w:cs="Arial"/>
        </w:rPr>
        <w:t>di non essere iscritto nell’elenco dei fornitori, prestatori di servizi non soggetti a tentativo di infiltrazione mafiosa (c.d. White List) e di subappaltare</w:t>
      </w:r>
      <w:r w:rsidRPr="006916A0">
        <w:rPr>
          <w:rFonts w:ascii="Arial" w:hAnsi="Arial" w:cs="Arial"/>
          <w:bCs/>
          <w:color w:val="000000" w:themeColor="text1"/>
        </w:rPr>
        <w:t xml:space="preserve"> </w:t>
      </w:r>
      <w:r w:rsidR="00CD346A" w:rsidRPr="00CD346A">
        <w:rPr>
          <w:rFonts w:ascii="Arial" w:eastAsiaTheme="minorHAnsi" w:hAnsi="Arial" w:cs="Arial"/>
          <w:bCs/>
        </w:rPr>
        <w:t xml:space="preserve">l’esecuzione del servizio/fornitura </w:t>
      </w:r>
      <w:r w:rsidRPr="006916A0">
        <w:rPr>
          <w:rFonts w:ascii="Arial" w:eastAsiaTheme="minorHAnsi" w:hAnsi="Arial" w:cs="Arial"/>
          <w:bCs/>
        </w:rPr>
        <w:t xml:space="preserve">di cui ai settori sensibili </w:t>
      </w:r>
      <w:r w:rsidRPr="006916A0">
        <w:rPr>
          <w:rFonts w:ascii="Arial" w:eastAsiaTheme="minorHAnsi" w:hAnsi="Arial" w:cs="Arial"/>
        </w:rPr>
        <w:t>ad operatore iscritto o a operatore che ha presentato domanda di iscrizione (fermo che</w:t>
      </w:r>
      <w:r w:rsidR="00AF2D2E">
        <w:rPr>
          <w:rFonts w:ascii="Arial" w:eastAsiaTheme="minorHAnsi" w:hAnsi="Arial" w:cs="Arial"/>
        </w:rPr>
        <w:t>,</w:t>
      </w:r>
      <w:r w:rsidRPr="006916A0">
        <w:rPr>
          <w:rFonts w:ascii="Arial" w:eastAsiaTheme="minorHAnsi" w:hAnsi="Arial" w:cs="Arial"/>
        </w:rPr>
        <w:t xml:space="preserve"> in tal caso</w:t>
      </w:r>
      <w:r w:rsidR="00AF2D2E">
        <w:rPr>
          <w:rFonts w:ascii="Arial" w:eastAsiaTheme="minorHAnsi" w:hAnsi="Arial" w:cs="Arial"/>
        </w:rPr>
        <w:t>,</w:t>
      </w:r>
      <w:r w:rsidRPr="006916A0">
        <w:rPr>
          <w:rFonts w:ascii="Arial" w:eastAsiaTheme="minorHAnsi" w:hAnsi="Arial" w:cs="Arial"/>
        </w:rPr>
        <w:t xml:space="preserve"> l’esecuzione è subordinata alle verifiche antimafia);</w:t>
      </w:r>
    </w:p>
    <w:p w:rsidR="00522679" w:rsidRPr="00291A19" w:rsidRDefault="00A6104B" w:rsidP="00291A19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che l</w:t>
      </w:r>
      <w:r w:rsidR="0009323A" w:rsidRPr="00C27BED">
        <w:rPr>
          <w:rFonts w:ascii="Arial" w:hAnsi="Arial" w:cs="Arial"/>
        </w:rPr>
        <w:t>’</w:t>
      </w:r>
      <w:r w:rsidRPr="00C27BED">
        <w:rPr>
          <w:rFonts w:ascii="Arial" w:hAnsi="Arial" w:cs="Arial"/>
        </w:rPr>
        <w:t xml:space="preserve">offerta presentata è conforme a quanto richiesto nella </w:t>
      </w:r>
      <w:r w:rsidR="00EF5CE9" w:rsidRPr="00C27BED">
        <w:rPr>
          <w:rFonts w:ascii="Arial" w:hAnsi="Arial" w:cs="Arial"/>
        </w:rPr>
        <w:t>documentazione facente parte della procedura</w:t>
      </w:r>
      <w:r w:rsidRPr="00C27BED">
        <w:rPr>
          <w:rFonts w:ascii="Arial" w:hAnsi="Arial" w:cs="Arial"/>
        </w:rPr>
        <w:t>;</w:t>
      </w:r>
    </w:p>
    <w:p w:rsidR="00171428" w:rsidRPr="00171428" w:rsidRDefault="001551A8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di accettare i requisiti minimi obbligatori delle prestazioni</w:t>
      </w:r>
      <w:r w:rsidR="00CE1889" w:rsidRPr="00C27BED">
        <w:rPr>
          <w:rFonts w:ascii="Arial" w:hAnsi="Arial" w:cs="Arial"/>
        </w:rPr>
        <w:t>;</w:t>
      </w:r>
    </w:p>
    <w:p w:rsidR="0035423A" w:rsidRPr="00786777" w:rsidRDefault="00851076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786777">
        <w:rPr>
          <w:rFonts w:ascii="Arial" w:hAnsi="Arial" w:cs="Arial"/>
        </w:rPr>
        <w:t xml:space="preserve">di accettare, senza condizione o riserva alcuna, tutte le norme e disposizioni contenute nella documentazione gara (ivi comprese tutte le risposte agli eventuali chiarimenti richiesti </w:t>
      </w:r>
      <w:r w:rsidR="006C5C86" w:rsidRPr="00786777">
        <w:rPr>
          <w:rFonts w:ascii="Arial" w:hAnsi="Arial" w:cs="Arial"/>
        </w:rPr>
        <w:t>dagli operatori economici concorrenti</w:t>
      </w:r>
      <w:r w:rsidRPr="00786777">
        <w:rPr>
          <w:rFonts w:ascii="Arial" w:hAnsi="Arial" w:cs="Arial"/>
        </w:rPr>
        <w:t xml:space="preserve"> e le eventuali rettifiche alla documentazione di gara</w:t>
      </w:r>
      <w:r w:rsidR="001551A8" w:rsidRPr="00786777">
        <w:rPr>
          <w:rFonts w:ascii="Arial" w:hAnsi="Arial" w:cs="Arial"/>
        </w:rPr>
        <w:t>)</w:t>
      </w:r>
      <w:r w:rsidR="00EF2217" w:rsidRPr="00786777">
        <w:rPr>
          <w:rFonts w:ascii="Arial" w:hAnsi="Arial" w:cs="Arial"/>
        </w:rPr>
        <w:t xml:space="preserve">, nel </w:t>
      </w:r>
      <w:r w:rsidR="007908A4" w:rsidRPr="00786777">
        <w:rPr>
          <w:rFonts w:ascii="Arial" w:hAnsi="Arial" w:cs="Arial"/>
        </w:rPr>
        <w:t xml:space="preserve">capitolato speciale di appalto, nello schema di contratto </w:t>
      </w:r>
      <w:r w:rsidR="00EF2217" w:rsidRPr="00786777">
        <w:rPr>
          <w:rFonts w:ascii="Arial" w:hAnsi="Arial" w:cs="Arial"/>
        </w:rPr>
        <w:t xml:space="preserve">e </w:t>
      </w:r>
      <w:r w:rsidR="001001FE" w:rsidRPr="00786777">
        <w:rPr>
          <w:rFonts w:ascii="Arial" w:hAnsi="Arial" w:cs="Arial"/>
          <w:lang w:bidi="it-IT"/>
        </w:rPr>
        <w:t xml:space="preserve">nei documenti tutti che compongono il progetto </w:t>
      </w:r>
      <w:r w:rsidR="00AF2D2E">
        <w:rPr>
          <w:rFonts w:ascii="Arial" w:hAnsi="Arial" w:cs="Arial"/>
          <w:lang w:bidi="it-IT"/>
        </w:rPr>
        <w:t>esecutivo</w:t>
      </w:r>
      <w:r w:rsidR="00B462C0" w:rsidRPr="00786777">
        <w:rPr>
          <w:rFonts w:ascii="Arial" w:hAnsi="Arial" w:cs="Arial"/>
        </w:rPr>
        <w:t>;</w:t>
      </w:r>
    </w:p>
    <w:p w:rsidR="009C59AF" w:rsidRPr="00D7264A" w:rsidRDefault="009C59AF" w:rsidP="009C59AF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DC41EE">
        <w:rPr>
          <w:rFonts w:ascii="Arial" w:hAnsi="Arial" w:cs="Arial"/>
        </w:rPr>
        <w:t>di ritenere remunerativa l’offerta economica presentata, avendo tenuto conto, per la relativa formulazione</w:t>
      </w:r>
      <w:r w:rsidRPr="00C27BED">
        <w:rPr>
          <w:rFonts w:ascii="Arial" w:hAnsi="Arial" w:cs="Arial"/>
        </w:rPr>
        <w:t>:</w:t>
      </w:r>
    </w:p>
    <w:p w:rsidR="009C59AF" w:rsidRPr="00786777" w:rsidRDefault="009C59AF" w:rsidP="009C59AF">
      <w:pPr>
        <w:pStyle w:val="Paragrafoelenco"/>
        <w:numPr>
          <w:ilvl w:val="0"/>
          <w:numId w:val="3"/>
        </w:numPr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delle condizioni contrattuali e degli oneri ed obblighi inerenti e conseguenti compresi quelli eventuali in materia di sicurezza, di assicurazione, di condizioni di lavoro e di previdenza ed assistenza in vigore nel lu</w:t>
      </w:r>
      <w:r>
        <w:rPr>
          <w:rFonts w:ascii="Arial" w:hAnsi="Arial" w:cs="Arial"/>
        </w:rPr>
        <w:t xml:space="preserve">ogo dove devono essere eseguite le prestazioni, </w:t>
      </w:r>
      <w:r w:rsidRPr="00786777">
        <w:rPr>
          <w:rFonts w:ascii="Arial" w:hAnsi="Arial" w:cs="Arial"/>
        </w:rPr>
        <w:t>e degli obblighi derivanti dalla normativa vigente in materia di regolarità contributiva;</w:t>
      </w:r>
    </w:p>
    <w:p w:rsidR="009C59AF" w:rsidRDefault="009C59AF" w:rsidP="009C59AF">
      <w:pPr>
        <w:pStyle w:val="Paragrafoelenco"/>
        <w:numPr>
          <w:ilvl w:val="0"/>
          <w:numId w:val="3"/>
        </w:numPr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tutte le circostanze generali, particolari e locali, nessuna esclusa ed eccettuata, che possono avere influito o influire sia sull’esecuzione </w:t>
      </w:r>
      <w:r>
        <w:rPr>
          <w:rFonts w:ascii="Arial" w:hAnsi="Arial" w:cs="Arial"/>
        </w:rPr>
        <w:t>delle prestazioni</w:t>
      </w:r>
      <w:r w:rsidRPr="00C27BED">
        <w:rPr>
          <w:rFonts w:ascii="Arial" w:hAnsi="Arial" w:cs="Arial"/>
        </w:rPr>
        <w:t xml:space="preserve"> oggetto dell'appalto, sia sulla deter</w:t>
      </w:r>
      <w:r>
        <w:rPr>
          <w:rFonts w:ascii="Arial" w:hAnsi="Arial" w:cs="Arial"/>
        </w:rPr>
        <w:t xml:space="preserve">minazione della propria offerta, </w:t>
      </w:r>
    </w:p>
    <w:p w:rsidR="009C59AF" w:rsidRDefault="009C59AF" w:rsidP="009C59AF">
      <w:pPr>
        <w:pStyle w:val="Paragrafoelenco"/>
        <w:numPr>
          <w:ilvl w:val="0"/>
          <w:numId w:val="3"/>
        </w:numPr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786777">
        <w:rPr>
          <w:rFonts w:ascii="Arial" w:hAnsi="Arial" w:cs="Arial"/>
        </w:rPr>
        <w:t xml:space="preserve">di tutti gli oneri e di tutte le spese necessarie per la corretta esecuzione delle prestazioni contrattuali, ivi compresi il costo della manodopera e degli oneri per la sicurezza cd. propri o aziendali, ai sensi dell’art. 108, comma </w:t>
      </w:r>
      <w:r>
        <w:rPr>
          <w:rFonts w:ascii="Arial" w:hAnsi="Arial" w:cs="Arial"/>
        </w:rPr>
        <w:t xml:space="preserve"> 9, </w:t>
      </w:r>
      <w:r w:rsidRPr="00786777">
        <w:rPr>
          <w:rFonts w:ascii="Arial" w:hAnsi="Arial" w:cs="Arial"/>
        </w:rPr>
        <w:t xml:space="preserve">del Codice; </w:t>
      </w:r>
    </w:p>
    <w:p w:rsidR="00FB0020" w:rsidRPr="00FB0020" w:rsidRDefault="00FB0020" w:rsidP="00FB0020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pienamente edotto di tutte le circostanze di fatto e di luogo riguardanti l'esecuzione delle prestazioni oggetto dell'appalto e di avere piena ed esaustiva conoscenza dello stato, delle circostanze e delle condizioni dei luoghi ove saranno eseguiti i lavori e di riconoscere che tale conoscenza è idonea a garantire la corretta e regolare esecuzione;</w:t>
      </w:r>
    </w:p>
    <w:p w:rsidR="009B37A5" w:rsidRPr="009B37A5" w:rsidRDefault="009B37A5" w:rsidP="009B37A5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di aver effettuato uno studio approfondito del progetto</w:t>
      </w:r>
      <w:r>
        <w:rPr>
          <w:rFonts w:ascii="Arial" w:hAnsi="Arial" w:cs="Arial"/>
        </w:rPr>
        <w:t xml:space="preserve"> </w:t>
      </w:r>
      <w:r w:rsidR="00AF2D2E">
        <w:rPr>
          <w:rFonts w:ascii="Arial" w:hAnsi="Arial" w:cs="Arial"/>
        </w:rPr>
        <w:t>esecutivo</w:t>
      </w:r>
      <w:r>
        <w:rPr>
          <w:rFonts w:ascii="Arial" w:hAnsi="Arial" w:cs="Arial"/>
        </w:rPr>
        <w:t xml:space="preserve"> </w:t>
      </w:r>
      <w:r w:rsidRPr="00C27BED">
        <w:rPr>
          <w:rFonts w:ascii="Arial" w:hAnsi="Arial" w:cs="Arial"/>
        </w:rPr>
        <w:t>posto a base di gara e di averne verificato gli elaborati progettuali, ritenendolo completo e coerent</w:t>
      </w:r>
      <w:r>
        <w:rPr>
          <w:rFonts w:ascii="Arial" w:hAnsi="Arial" w:cs="Arial"/>
        </w:rPr>
        <w:t>e con le finalità dell’appalto;</w:t>
      </w:r>
    </w:p>
    <w:p w:rsidR="00B462C0" w:rsidRPr="009C59AF" w:rsidRDefault="00B462C0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9C59AF">
        <w:rPr>
          <w:rFonts w:ascii="Arial" w:hAnsi="Arial" w:cs="Arial"/>
        </w:rPr>
        <w:lastRenderedPageBreak/>
        <w:t>di essere a perfetta conoscenza, per averne preso cognizione diretta, di tutti gli obblighi, oneri, modalità di esecuzione, procedimenti costruttivi, magisteri, prescrizioni tecniche, amministrative e di qualità menzionati nei documenti progettuali;</w:t>
      </w:r>
    </w:p>
    <w:p w:rsidR="00692196" w:rsidRPr="009B37A5" w:rsidRDefault="00CB6DCB" w:rsidP="009B37A5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9C59AF">
        <w:rPr>
          <w:rFonts w:ascii="Arial" w:hAnsi="Arial" w:cs="Arial"/>
        </w:rPr>
        <w:t>di adempiere a tutti gli obblighi in materia d</w:t>
      </w:r>
      <w:r w:rsidR="00E51C3B">
        <w:rPr>
          <w:rFonts w:ascii="Arial" w:hAnsi="Arial" w:cs="Arial"/>
        </w:rPr>
        <w:t>i sicurezza ai sensi del D.Lgs.</w:t>
      </w:r>
      <w:r w:rsidRPr="009C59AF">
        <w:rPr>
          <w:rFonts w:ascii="Arial" w:hAnsi="Arial" w:cs="Arial"/>
        </w:rPr>
        <w:t>81/2008 e di aver tenuto conto, nel predisporre l’offerta, degli obblighi relativi alle suddette norme, valutando i costi dei rischi specifici della propria attività, e di impegnarsi ad adottare tutti i necessari accorgimenti tecnici e organizzativi diretti a garantire la sicurezza sul lavoro dei propri dipendenti e di tutti coloro che dovessero collaborare a qualsiasi titolo per l’espletamento delle prestazioni oggetto dell’affidamento;</w:t>
      </w:r>
    </w:p>
    <w:p w:rsidR="00F268B9" w:rsidRPr="009C59AF" w:rsidRDefault="00F268B9" w:rsidP="00F268B9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9C59AF">
        <w:rPr>
          <w:rFonts w:ascii="Arial" w:hAnsi="Arial" w:cs="Arial"/>
        </w:rPr>
        <w:t>di impegnarsi a porre in essere, in caso di aggiudicazione, tutte le operazioni e le procedure necessarie per il r</w:t>
      </w:r>
      <w:r w:rsidR="00DA5196" w:rsidRPr="009C59AF">
        <w:rPr>
          <w:rFonts w:ascii="Arial" w:hAnsi="Arial" w:cs="Arial"/>
        </w:rPr>
        <w:t xml:space="preserve">ispetto dei criteri ambientali </w:t>
      </w:r>
      <w:r w:rsidRPr="009C59AF">
        <w:rPr>
          <w:rFonts w:ascii="Arial" w:hAnsi="Arial" w:cs="Arial"/>
        </w:rPr>
        <w:t xml:space="preserve">minimi, individuati dalla </w:t>
      </w:r>
      <w:r w:rsidR="00AF2D2E" w:rsidRPr="009C59AF">
        <w:rPr>
          <w:rFonts w:ascii="Arial" w:hAnsi="Arial" w:cs="Arial"/>
        </w:rPr>
        <w:t xml:space="preserve">Stazione Appaltante </w:t>
      </w:r>
      <w:r w:rsidRPr="009C59AF">
        <w:rPr>
          <w:rFonts w:ascii="Arial" w:hAnsi="Arial" w:cs="Arial"/>
        </w:rPr>
        <w:t>e contenuti negli elaborati progettuali, in ottemperanza a quanto previsto nel Decreto del Ministero della Transizione Ecologica del 23 giugno 2022 n. 256</w:t>
      </w:r>
      <w:r w:rsidR="009C59AF">
        <w:rPr>
          <w:rFonts w:ascii="Arial" w:hAnsi="Arial" w:cs="Arial"/>
        </w:rPr>
        <w:t>;</w:t>
      </w:r>
    </w:p>
    <w:p w:rsidR="00532D38" w:rsidRPr="00C27BED" w:rsidRDefault="002D1281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</w:t>
      </w:r>
      <w:r w:rsidR="00532D38" w:rsidRPr="00C27BED">
        <w:rPr>
          <w:rFonts w:ascii="Arial" w:hAnsi="Arial" w:cs="Arial"/>
        </w:rPr>
        <w:t>far sì, nel caso di ricorso al subappalto, che il contratto di subappalto recepisca, anche a carico del subappaltatore le specifiche tecniche e le clausole contrattuali contenute nei predetti criteri ambientali minimi (C.A.M.)</w:t>
      </w:r>
      <w:r w:rsidR="00D264F5" w:rsidRPr="00C27BED">
        <w:rPr>
          <w:rFonts w:ascii="Arial" w:eastAsia="MS Mincho" w:hAnsi="Arial" w:cs="Arial"/>
          <w:lang w:eastAsia="it-IT"/>
        </w:rPr>
        <w:t>;</w:t>
      </w:r>
    </w:p>
    <w:p w:rsidR="00A53031" w:rsidRPr="00C27BED" w:rsidRDefault="00F23C95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che, </w:t>
      </w:r>
      <w:r w:rsidR="00A6104B" w:rsidRPr="00C27BED">
        <w:rPr>
          <w:rFonts w:ascii="Arial" w:hAnsi="Arial" w:cs="Arial"/>
        </w:rPr>
        <w:t>in caso di</w:t>
      </w:r>
      <w:r w:rsidR="008E3C2B" w:rsidRPr="00C27BED">
        <w:rPr>
          <w:rFonts w:ascii="Arial" w:hAnsi="Arial" w:cs="Arial"/>
        </w:rPr>
        <w:t xml:space="preserve"> </w:t>
      </w:r>
      <w:r w:rsidRPr="00C27BED">
        <w:rPr>
          <w:rFonts w:ascii="Arial" w:hAnsi="Arial" w:cs="Arial"/>
        </w:rPr>
        <w:t xml:space="preserve">fornitura di beni, </w:t>
      </w:r>
      <w:r w:rsidR="00A6104B" w:rsidRPr="00C27BED">
        <w:rPr>
          <w:rFonts w:ascii="Arial" w:hAnsi="Arial" w:cs="Arial"/>
        </w:rPr>
        <w:t>gli stessi non sono stati prodotti mediante l</w:t>
      </w:r>
      <w:r w:rsidR="00146F13" w:rsidRPr="00C27BED">
        <w:rPr>
          <w:rFonts w:ascii="Arial" w:hAnsi="Arial" w:cs="Arial"/>
        </w:rPr>
        <w:t>’</w:t>
      </w:r>
      <w:r w:rsidR="00A6104B" w:rsidRPr="00C27BED">
        <w:rPr>
          <w:rFonts w:ascii="Arial" w:hAnsi="Arial" w:cs="Arial"/>
        </w:rPr>
        <w:t>utilizzo di manodopera minoril</w:t>
      </w:r>
      <w:r w:rsidRPr="00C27BED">
        <w:rPr>
          <w:rFonts w:ascii="Arial" w:hAnsi="Arial" w:cs="Arial"/>
        </w:rPr>
        <w:t>e in condizioni di sfruttamento</w:t>
      </w:r>
      <w:r w:rsidR="00A6104B" w:rsidRPr="00C27BED">
        <w:rPr>
          <w:rFonts w:ascii="Arial" w:hAnsi="Arial" w:cs="Arial"/>
        </w:rPr>
        <w:t>;</w:t>
      </w:r>
    </w:p>
    <w:p w:rsidR="001F1910" w:rsidRPr="00C27BED" w:rsidRDefault="00A53031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avere verificato e accertato l’esistenza e la reperibilità sul mercato dei materiali e della mano d’opera necessari per l’esecuzione dei lavori in relazione ai tempi previsti per l’esecuzione degli stessi, nonché della disponibilità di attrezzature adeguate all’entità e alla tipologia e categoria di lavori in appalto; </w:t>
      </w:r>
    </w:p>
    <w:p w:rsidR="00C51586" w:rsidRPr="009C59AF" w:rsidRDefault="00C51586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eastAsiaTheme="minorHAnsi" w:hAnsi="Arial" w:cs="Arial"/>
          <w:color w:val="000000"/>
        </w:rPr>
      </w:pPr>
      <w:r w:rsidRPr="009C59AF">
        <w:rPr>
          <w:rFonts w:ascii="Arial" w:eastAsiaTheme="minorHAnsi" w:hAnsi="Arial" w:cs="Arial"/>
          <w:color w:val="000000"/>
        </w:rPr>
        <w:t>di aver tenuto conto, nel formulare la propria offerta, di eventuali maggiorazioni per lievitazione dei prezzi che dovessero intervenire durante l’esecuzione delle prestazioni contrattuali rinunciando fin d’ora a qualsiasi azione o eccezione in merito, fatto salvo quanto previsto dalla clausola di revisione prezzi;</w:t>
      </w:r>
    </w:p>
    <w:p w:rsidR="00AB2220" w:rsidRDefault="00AB2220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di essere consapevole che gli eventuali maggiori oneri derivanti dalla necessità di osservare le norme nonché le prescrizioni tecniche e di sicurezza che dovessero entrare in vigore s</w:t>
      </w:r>
      <w:r w:rsidR="00654A51" w:rsidRPr="00C27BED">
        <w:rPr>
          <w:rFonts w:ascii="Arial" w:hAnsi="Arial" w:cs="Arial"/>
        </w:rPr>
        <w:t>uccessivamente alla stipula del contratto</w:t>
      </w:r>
      <w:r w:rsidRPr="00C27BED">
        <w:rPr>
          <w:rFonts w:ascii="Arial" w:hAnsi="Arial" w:cs="Arial"/>
        </w:rPr>
        <w:t xml:space="preserve">, resteranno ad esclusivo carico </w:t>
      </w:r>
      <w:r w:rsidR="00486E92" w:rsidRPr="00C27BED">
        <w:rPr>
          <w:rFonts w:ascii="Arial" w:hAnsi="Arial" w:cs="Arial"/>
        </w:rPr>
        <w:t xml:space="preserve">dell’operatore economico </w:t>
      </w:r>
      <w:r w:rsidRPr="00C27BED">
        <w:rPr>
          <w:rFonts w:ascii="Arial" w:hAnsi="Arial" w:cs="Arial"/>
        </w:rPr>
        <w:t>aggiudicatari</w:t>
      </w:r>
      <w:r w:rsidR="00486E92" w:rsidRPr="00C27BED">
        <w:rPr>
          <w:rFonts w:ascii="Arial" w:hAnsi="Arial" w:cs="Arial"/>
        </w:rPr>
        <w:t>o</w:t>
      </w:r>
      <w:r w:rsidRPr="00C27BED">
        <w:rPr>
          <w:rFonts w:ascii="Arial" w:hAnsi="Arial" w:cs="Arial"/>
        </w:rPr>
        <w:t xml:space="preserve"> - intendendosi in ogni caso remunerati con il corrispettivo contrattuale indicato nel</w:t>
      </w:r>
      <w:r w:rsidR="00654A51" w:rsidRPr="00C27BED">
        <w:rPr>
          <w:rFonts w:ascii="Arial" w:hAnsi="Arial" w:cs="Arial"/>
        </w:rPr>
        <w:t xml:space="preserve"> contratto</w:t>
      </w:r>
      <w:r w:rsidRPr="00C27BED">
        <w:rPr>
          <w:rFonts w:ascii="Arial" w:hAnsi="Arial" w:cs="Arial"/>
        </w:rPr>
        <w:t xml:space="preserve"> – e che non potrà, pertanto, avanzare pretesa di compensi a tal titolo nei confronti </w:t>
      </w:r>
      <w:r w:rsidR="00C41B6D" w:rsidRPr="00C27BED">
        <w:rPr>
          <w:rFonts w:ascii="Arial" w:hAnsi="Arial" w:cs="Arial"/>
        </w:rPr>
        <w:t>della Stazione appaltante</w:t>
      </w:r>
      <w:r w:rsidRPr="00C27BED">
        <w:rPr>
          <w:rFonts w:ascii="Arial" w:hAnsi="Arial" w:cs="Arial"/>
        </w:rPr>
        <w:t>, a</w:t>
      </w:r>
      <w:r w:rsidR="004A6B80" w:rsidRPr="00C27BED">
        <w:rPr>
          <w:rFonts w:ascii="Arial" w:hAnsi="Arial" w:cs="Arial"/>
        </w:rPr>
        <w:t>ssumendosene ogni relativa alea;</w:t>
      </w:r>
    </w:p>
    <w:p w:rsidR="004009A1" w:rsidRPr="00C27BED" w:rsidRDefault="004009A1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di aver assolto agli obblighi di cui alla legge n. 68/1999;</w:t>
      </w:r>
    </w:p>
    <w:p w:rsidR="00AC4DA9" w:rsidRPr="00AC4DA9" w:rsidRDefault="007756C2" w:rsidP="00AC4DA9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eastAsia="Times New Roman" w:hAnsi="Arial" w:cs="Arial"/>
          <w:noProof/>
        </w:rPr>
      </w:pPr>
      <w:r>
        <w:rPr>
          <w:rFonts w:ascii="Arial" w:eastAsia="Times New Roman" w:hAnsi="Arial" w:cs="Arial"/>
          <w:noProof/>
        </w:rPr>
        <w:t>di impegnarsi a:</w:t>
      </w:r>
    </w:p>
    <w:p w:rsidR="00C46153" w:rsidRPr="00BF139F" w:rsidRDefault="00C033F4" w:rsidP="00BF139F">
      <w:pPr>
        <w:numPr>
          <w:ilvl w:val="0"/>
          <w:numId w:val="16"/>
        </w:numPr>
        <w:spacing w:before="120" w:after="0" w:line="280" w:lineRule="exact"/>
        <w:ind w:right="11"/>
        <w:jc w:val="both"/>
        <w:rPr>
          <w:rFonts w:ascii="Arial" w:eastAsia="Times New Roman" w:hAnsi="Arial" w:cs="Arial"/>
          <w:noProof/>
        </w:rPr>
      </w:pPr>
      <w:r w:rsidRPr="00C033F4">
        <w:rPr>
          <w:rFonts w:ascii="Arial" w:eastAsia="Times New Roman" w:hAnsi="Arial" w:cs="Arial"/>
          <w:noProof/>
        </w:rPr>
        <w:t>applicare integralmente</w:t>
      </w:r>
      <w:r w:rsidR="00AC4DA9">
        <w:rPr>
          <w:rFonts w:eastAsiaTheme="minorHAnsi" w:cs="Calibri"/>
          <w:sz w:val="20"/>
          <w:szCs w:val="20"/>
        </w:rPr>
        <w:t xml:space="preserve"> </w:t>
      </w:r>
      <w:r w:rsidR="00AC4DA9" w:rsidRPr="00AC4DA9">
        <w:rPr>
          <w:rFonts w:ascii="Arial" w:eastAsia="Times New Roman" w:hAnsi="Arial" w:cs="Arial"/>
          <w:noProof/>
        </w:rPr>
        <w:t>al proprio personale</w:t>
      </w:r>
      <w:r w:rsidR="00BF139F">
        <w:rPr>
          <w:rFonts w:ascii="Arial" w:eastAsia="Times New Roman" w:hAnsi="Arial" w:cs="Arial"/>
          <w:noProof/>
        </w:rPr>
        <w:t xml:space="preserve">, </w:t>
      </w:r>
      <w:r w:rsidR="00BF139F" w:rsidRPr="00BF139F">
        <w:rPr>
          <w:rFonts w:ascii="Arial" w:eastAsia="Times New Roman" w:hAnsi="Arial" w:cs="Arial"/>
          <w:noProof/>
        </w:rPr>
        <w:t>nell’esecuzione delle prestazioni oggetto del contratto per tutta la sua durata</w:t>
      </w:r>
      <w:r w:rsidR="00BF139F">
        <w:rPr>
          <w:rFonts w:ascii="Arial" w:eastAsia="Times New Roman" w:hAnsi="Arial" w:cs="Arial"/>
          <w:noProof/>
        </w:rPr>
        <w:t>,</w:t>
      </w:r>
      <w:r w:rsidR="009964D0" w:rsidRPr="00BF139F">
        <w:rPr>
          <w:rFonts w:ascii="Arial" w:eastAsia="Times New Roman" w:hAnsi="Arial" w:cs="Arial"/>
          <w:noProof/>
        </w:rPr>
        <w:t xml:space="preserve"> </w:t>
      </w:r>
      <w:r w:rsidR="00065923" w:rsidRPr="00BF139F">
        <w:rPr>
          <w:rFonts w:ascii="Arial" w:eastAsia="Times New Roman" w:hAnsi="Arial" w:cs="Arial"/>
          <w:noProof/>
        </w:rPr>
        <w:t>tutte le norme contenute ne</w:t>
      </w:r>
      <w:r w:rsidR="00636A39">
        <w:rPr>
          <w:rFonts w:ascii="Arial" w:eastAsia="Times New Roman" w:hAnsi="Arial" w:cs="Arial"/>
          <w:noProof/>
        </w:rPr>
        <w:t>i</w:t>
      </w:r>
      <w:r w:rsidR="00065923" w:rsidRPr="00BF139F">
        <w:rPr>
          <w:rFonts w:ascii="Arial" w:eastAsia="Times New Roman" w:hAnsi="Arial" w:cs="Arial"/>
          <w:noProof/>
        </w:rPr>
        <w:t xml:space="preserve"> </w:t>
      </w:r>
      <w:r w:rsidR="00636A39">
        <w:rPr>
          <w:rFonts w:ascii="Arial" w:eastAsia="Times New Roman" w:hAnsi="Arial" w:cs="Arial"/>
          <w:noProof/>
        </w:rPr>
        <w:t xml:space="preserve">medesimi </w:t>
      </w:r>
      <w:r w:rsidR="00A93AE4" w:rsidRPr="00BF139F">
        <w:rPr>
          <w:rFonts w:ascii="Arial" w:eastAsia="Times New Roman" w:hAnsi="Arial" w:cs="Arial"/>
          <w:noProof/>
        </w:rPr>
        <w:t>CCNL</w:t>
      </w:r>
      <w:r w:rsidR="00D0202D">
        <w:rPr>
          <w:rFonts w:ascii="Arial" w:eastAsia="Times New Roman" w:hAnsi="Arial" w:cs="Arial"/>
          <w:noProof/>
        </w:rPr>
        <w:t xml:space="preserve"> e </w:t>
      </w:r>
      <w:r w:rsidRPr="00BF139F">
        <w:rPr>
          <w:rFonts w:ascii="Arial" w:eastAsia="Times New Roman" w:hAnsi="Arial" w:cs="Arial"/>
          <w:noProof/>
        </w:rPr>
        <w:t>relativi a</w:t>
      </w:r>
      <w:r w:rsidR="00DF717F">
        <w:rPr>
          <w:rFonts w:ascii="Arial" w:eastAsia="Times New Roman" w:hAnsi="Arial" w:cs="Arial"/>
          <w:noProof/>
        </w:rPr>
        <w:t xml:space="preserve">ccordi integrativi, </w:t>
      </w:r>
      <w:r w:rsidR="00314920" w:rsidRPr="00BF139F">
        <w:rPr>
          <w:rFonts w:ascii="Arial" w:eastAsia="Times New Roman" w:hAnsi="Arial" w:cs="Arial"/>
          <w:noProof/>
        </w:rPr>
        <w:t>indicati</w:t>
      </w:r>
      <w:r w:rsidRPr="00BF139F">
        <w:rPr>
          <w:rFonts w:ascii="Arial" w:eastAsia="Times New Roman" w:hAnsi="Arial" w:cs="Arial"/>
          <w:noProof/>
        </w:rPr>
        <w:t xml:space="preserve"> </w:t>
      </w:r>
      <w:r w:rsidR="00065923" w:rsidRPr="00BF139F">
        <w:rPr>
          <w:rFonts w:ascii="Arial" w:eastAsia="Times New Roman" w:hAnsi="Arial" w:cs="Arial"/>
          <w:noProof/>
        </w:rPr>
        <w:t>nella documentazione di gara</w:t>
      </w:r>
      <w:r w:rsidRPr="00BF139F">
        <w:rPr>
          <w:rFonts w:ascii="Arial" w:eastAsia="Times New Roman" w:hAnsi="Arial" w:cs="Arial"/>
          <w:noProof/>
        </w:rPr>
        <w:t xml:space="preserve">, </w:t>
      </w:r>
      <w:r w:rsidR="00636A39" w:rsidRPr="00636A39">
        <w:rPr>
          <w:rFonts w:ascii="Arial" w:eastAsia="Times New Roman" w:hAnsi="Arial" w:cs="Arial"/>
          <w:noProof/>
        </w:rPr>
        <w:t xml:space="preserve">in vigore per il tempo e nella località </w:t>
      </w:r>
      <w:r w:rsidRPr="00BF139F">
        <w:rPr>
          <w:rFonts w:ascii="Arial" w:eastAsia="Times New Roman" w:hAnsi="Arial" w:cs="Arial"/>
          <w:noProof/>
        </w:rPr>
        <w:t>in cui si svolgono le</w:t>
      </w:r>
      <w:r w:rsidR="0027019F" w:rsidRPr="00BF139F">
        <w:rPr>
          <w:rFonts w:ascii="Arial" w:eastAsia="Times New Roman" w:hAnsi="Arial" w:cs="Arial"/>
          <w:noProof/>
        </w:rPr>
        <w:t xml:space="preserve"> prestazioni, </w:t>
      </w:r>
      <w:r w:rsidRPr="00BF139F">
        <w:rPr>
          <w:rFonts w:ascii="Arial" w:eastAsia="Times New Roman" w:hAnsi="Arial" w:cs="Arial"/>
          <w:noProof/>
        </w:rPr>
        <w:t>e di impegnarsi all’osservanza di tutte le norme anzidette</w:t>
      </w:r>
      <w:r w:rsidR="009964D0" w:rsidRPr="00BF139F">
        <w:rPr>
          <w:rFonts w:ascii="Arial" w:eastAsia="Times New Roman" w:hAnsi="Arial" w:cs="Arial"/>
          <w:noProof/>
        </w:rPr>
        <w:t>;</w:t>
      </w:r>
    </w:p>
    <w:p w:rsidR="00670D25" w:rsidRDefault="00314920" w:rsidP="00314920">
      <w:pPr>
        <w:spacing w:before="120" w:after="0" w:line="280" w:lineRule="exact"/>
        <w:ind w:left="720" w:right="11"/>
        <w:jc w:val="both"/>
        <w:rPr>
          <w:rFonts w:ascii="Arial" w:eastAsia="Times New Roman" w:hAnsi="Arial" w:cs="Arial"/>
          <w:b/>
          <w:noProof/>
        </w:rPr>
      </w:pPr>
      <w:r w:rsidRPr="00314920">
        <w:rPr>
          <w:rFonts w:ascii="Arial" w:eastAsia="Times New Roman" w:hAnsi="Arial" w:cs="Arial"/>
          <w:b/>
          <w:noProof/>
        </w:rPr>
        <w:t>oppure, in alternativa,</w:t>
      </w:r>
    </w:p>
    <w:p w:rsidR="00314920" w:rsidRPr="00314920" w:rsidRDefault="00314920" w:rsidP="009E545D">
      <w:pPr>
        <w:numPr>
          <w:ilvl w:val="0"/>
          <w:numId w:val="16"/>
        </w:numPr>
        <w:spacing w:before="120" w:after="0" w:line="280" w:lineRule="exact"/>
        <w:ind w:right="11"/>
        <w:jc w:val="both"/>
        <w:rPr>
          <w:rFonts w:ascii="Arial" w:eastAsia="Times New Roman" w:hAnsi="Arial" w:cs="Arial"/>
          <w:bCs/>
          <w:noProof/>
        </w:rPr>
      </w:pPr>
      <w:r w:rsidRPr="00314920">
        <w:rPr>
          <w:rFonts w:ascii="Arial" w:eastAsia="Times New Roman" w:hAnsi="Arial" w:cs="Arial"/>
          <w:bCs/>
          <w:noProof/>
        </w:rPr>
        <w:t xml:space="preserve">applicare </w:t>
      </w:r>
      <w:r>
        <w:rPr>
          <w:rFonts w:ascii="Arial" w:eastAsia="Times New Roman" w:hAnsi="Arial" w:cs="Arial"/>
          <w:bCs/>
          <w:noProof/>
        </w:rPr>
        <w:t xml:space="preserve">integralmente </w:t>
      </w:r>
      <w:r w:rsidR="00A409A5">
        <w:rPr>
          <w:rFonts w:ascii="Arial" w:eastAsia="Times New Roman" w:hAnsi="Arial" w:cs="Arial"/>
          <w:bCs/>
          <w:noProof/>
        </w:rPr>
        <w:t>a</w:t>
      </w:r>
      <w:r w:rsidR="00A409A5" w:rsidRPr="00A409A5">
        <w:rPr>
          <w:rFonts w:ascii="Arial" w:eastAsia="Times New Roman" w:hAnsi="Arial" w:cs="Arial"/>
          <w:bCs/>
          <w:noProof/>
        </w:rPr>
        <w:t>l personale dipendente impiegato nell’appalto</w:t>
      </w:r>
      <w:r w:rsidR="00D0202D">
        <w:rPr>
          <w:rFonts w:ascii="Arial" w:eastAsia="Times New Roman" w:hAnsi="Arial" w:cs="Arial"/>
          <w:bCs/>
          <w:noProof/>
        </w:rPr>
        <w:t>,</w:t>
      </w:r>
      <w:r w:rsidR="00A409A5">
        <w:rPr>
          <w:rFonts w:ascii="Arial" w:eastAsia="Times New Roman" w:hAnsi="Arial" w:cs="Arial"/>
          <w:bCs/>
          <w:noProof/>
        </w:rPr>
        <w:t xml:space="preserve"> </w:t>
      </w:r>
      <w:r w:rsidRPr="00314920">
        <w:rPr>
          <w:rFonts w:ascii="Arial" w:eastAsia="Times New Roman" w:hAnsi="Arial" w:cs="Arial"/>
          <w:bCs/>
          <w:noProof/>
        </w:rPr>
        <w:t xml:space="preserve">il </w:t>
      </w:r>
      <w:r w:rsidR="00D0202D">
        <w:rPr>
          <w:rFonts w:ascii="Arial" w:eastAsia="Times New Roman" w:hAnsi="Arial" w:cs="Arial"/>
          <w:bCs/>
          <w:noProof/>
        </w:rPr>
        <w:t xml:space="preserve">seguente </w:t>
      </w:r>
      <w:r w:rsidRPr="00314920">
        <w:rPr>
          <w:rFonts w:ascii="Arial" w:eastAsia="Times New Roman" w:hAnsi="Arial" w:cs="Arial"/>
          <w:bCs/>
          <w:noProof/>
        </w:rPr>
        <w:t xml:space="preserve">CCNL </w:t>
      </w:r>
      <w:r w:rsidRPr="00314920">
        <w:rPr>
          <w:rFonts w:ascii="Arial" w:eastAsia="Times New Roman" w:hAnsi="Arial" w:cs="Arial"/>
          <w:bCs/>
          <w:noProof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314920">
        <w:rPr>
          <w:rFonts w:ascii="Arial" w:eastAsia="Times New Roman" w:hAnsi="Arial" w:cs="Arial"/>
          <w:bCs/>
          <w:noProof/>
        </w:rPr>
        <w:instrText xml:space="preserve"> FORMTEXT </w:instrText>
      </w:r>
      <w:r w:rsidRPr="00314920">
        <w:rPr>
          <w:rFonts w:ascii="Arial" w:eastAsia="Times New Roman" w:hAnsi="Arial" w:cs="Arial"/>
          <w:bCs/>
          <w:noProof/>
        </w:rPr>
      </w:r>
      <w:r w:rsidRPr="00314920">
        <w:rPr>
          <w:rFonts w:ascii="Arial" w:eastAsia="Times New Roman" w:hAnsi="Arial" w:cs="Arial"/>
          <w:bCs/>
          <w:noProof/>
        </w:rPr>
        <w:fldChar w:fldCharType="separate"/>
      </w:r>
      <w:r w:rsidRPr="00314920">
        <w:rPr>
          <w:rFonts w:ascii="Arial" w:eastAsia="Times New Roman" w:hAnsi="Arial" w:cs="Arial"/>
          <w:bCs/>
          <w:noProof/>
        </w:rPr>
        <w:t> </w:t>
      </w:r>
      <w:r w:rsidRPr="00314920">
        <w:rPr>
          <w:rFonts w:ascii="Arial" w:eastAsia="Times New Roman" w:hAnsi="Arial" w:cs="Arial"/>
          <w:bCs/>
          <w:noProof/>
        </w:rPr>
        <w:t> </w:t>
      </w:r>
      <w:r w:rsidRPr="00314920">
        <w:rPr>
          <w:rFonts w:ascii="Arial" w:eastAsia="Times New Roman" w:hAnsi="Arial" w:cs="Arial"/>
          <w:bCs/>
          <w:noProof/>
        </w:rPr>
        <w:t> </w:t>
      </w:r>
      <w:r w:rsidRPr="00314920">
        <w:rPr>
          <w:rFonts w:ascii="Arial" w:eastAsia="Times New Roman" w:hAnsi="Arial" w:cs="Arial"/>
          <w:bCs/>
          <w:noProof/>
        </w:rPr>
        <w:t> </w:t>
      </w:r>
      <w:r w:rsidRPr="00314920">
        <w:rPr>
          <w:rFonts w:ascii="Arial" w:eastAsia="Times New Roman" w:hAnsi="Arial" w:cs="Arial"/>
          <w:bCs/>
          <w:noProof/>
        </w:rPr>
        <w:t> </w:t>
      </w:r>
      <w:r w:rsidRPr="00314920">
        <w:rPr>
          <w:rFonts w:ascii="Arial" w:eastAsia="Times New Roman" w:hAnsi="Arial" w:cs="Arial"/>
          <w:bCs/>
          <w:noProof/>
        </w:rPr>
        <w:fldChar w:fldCharType="end"/>
      </w:r>
      <w:r w:rsidR="00C10383">
        <w:rPr>
          <w:rFonts w:ascii="Arial" w:eastAsia="Times New Roman" w:hAnsi="Arial" w:cs="Arial"/>
          <w:bCs/>
          <w:noProof/>
        </w:rPr>
        <w:t xml:space="preserve"> </w:t>
      </w:r>
      <w:r w:rsidR="00C10383" w:rsidRPr="00C10383">
        <w:rPr>
          <w:rFonts w:ascii="Arial" w:eastAsia="Times New Roman" w:hAnsi="Arial" w:cs="Arial"/>
          <w:bCs/>
          <w:i/>
          <w:noProof/>
        </w:rPr>
        <w:t>(indicare il CCNL applicato</w:t>
      </w:r>
      <w:r w:rsidR="00C10383" w:rsidRPr="00C10383">
        <w:rPr>
          <w:rFonts w:ascii="Arial" w:eastAsia="Times New Roman" w:hAnsi="Arial" w:cs="Arial"/>
          <w:bCs/>
          <w:noProof/>
        </w:rPr>
        <w:t>)</w:t>
      </w:r>
      <w:r w:rsidR="009E545D">
        <w:rPr>
          <w:rFonts w:ascii="Arial" w:eastAsia="Times New Roman" w:hAnsi="Arial" w:cs="Arial"/>
          <w:bCs/>
          <w:noProof/>
        </w:rPr>
        <w:t xml:space="preserve">, </w:t>
      </w:r>
      <w:r w:rsidRPr="00314920">
        <w:rPr>
          <w:rFonts w:ascii="Arial" w:eastAsia="Times New Roman" w:hAnsi="Arial" w:cs="Arial"/>
          <w:bCs/>
          <w:noProof/>
        </w:rPr>
        <w:t xml:space="preserve">identificato dal codice alfanumerico unico </w:t>
      </w:r>
      <w:r w:rsidRPr="00314920">
        <w:rPr>
          <w:rFonts w:ascii="Arial" w:eastAsia="Times New Roman" w:hAnsi="Arial" w:cs="Arial"/>
          <w:bCs/>
          <w:noProof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314920">
        <w:rPr>
          <w:rFonts w:ascii="Arial" w:eastAsia="Times New Roman" w:hAnsi="Arial" w:cs="Arial"/>
          <w:bCs/>
          <w:noProof/>
        </w:rPr>
        <w:instrText xml:space="preserve"> FORMTEXT </w:instrText>
      </w:r>
      <w:r w:rsidRPr="00314920">
        <w:rPr>
          <w:rFonts w:ascii="Arial" w:eastAsia="Times New Roman" w:hAnsi="Arial" w:cs="Arial"/>
          <w:bCs/>
          <w:noProof/>
        </w:rPr>
      </w:r>
      <w:r w:rsidRPr="00314920">
        <w:rPr>
          <w:rFonts w:ascii="Arial" w:eastAsia="Times New Roman" w:hAnsi="Arial" w:cs="Arial"/>
          <w:bCs/>
          <w:noProof/>
        </w:rPr>
        <w:fldChar w:fldCharType="separate"/>
      </w:r>
      <w:r w:rsidRPr="00314920">
        <w:rPr>
          <w:rFonts w:ascii="Arial" w:eastAsia="Times New Roman" w:hAnsi="Arial" w:cs="Arial"/>
          <w:bCs/>
          <w:noProof/>
        </w:rPr>
        <w:t> </w:t>
      </w:r>
      <w:r w:rsidRPr="00314920">
        <w:rPr>
          <w:rFonts w:ascii="Arial" w:eastAsia="Times New Roman" w:hAnsi="Arial" w:cs="Arial"/>
          <w:bCs/>
          <w:noProof/>
        </w:rPr>
        <w:t> </w:t>
      </w:r>
      <w:r w:rsidRPr="00314920">
        <w:rPr>
          <w:rFonts w:ascii="Arial" w:eastAsia="Times New Roman" w:hAnsi="Arial" w:cs="Arial"/>
          <w:bCs/>
          <w:noProof/>
        </w:rPr>
        <w:t> </w:t>
      </w:r>
      <w:r w:rsidRPr="00314920">
        <w:rPr>
          <w:rFonts w:ascii="Arial" w:eastAsia="Times New Roman" w:hAnsi="Arial" w:cs="Arial"/>
          <w:bCs/>
          <w:noProof/>
        </w:rPr>
        <w:t> </w:t>
      </w:r>
      <w:r w:rsidRPr="00314920">
        <w:rPr>
          <w:rFonts w:ascii="Arial" w:eastAsia="Times New Roman" w:hAnsi="Arial" w:cs="Arial"/>
          <w:bCs/>
          <w:noProof/>
        </w:rPr>
        <w:t> </w:t>
      </w:r>
      <w:r w:rsidRPr="00314920">
        <w:rPr>
          <w:rFonts w:ascii="Arial" w:eastAsia="Times New Roman" w:hAnsi="Arial" w:cs="Arial"/>
          <w:bCs/>
          <w:noProof/>
        </w:rPr>
        <w:fldChar w:fldCharType="end"/>
      </w:r>
      <w:r w:rsidR="009E545D" w:rsidRPr="009E545D">
        <w:t xml:space="preserve"> </w:t>
      </w:r>
      <w:r w:rsidR="009E545D">
        <w:rPr>
          <w:rFonts w:ascii="Arial" w:eastAsia="Times New Roman" w:hAnsi="Arial" w:cs="Arial"/>
          <w:bCs/>
          <w:noProof/>
        </w:rPr>
        <w:t>(</w:t>
      </w:r>
      <w:r w:rsidR="009E545D" w:rsidRPr="009E545D">
        <w:rPr>
          <w:rFonts w:ascii="Arial" w:eastAsia="Times New Roman" w:hAnsi="Arial" w:cs="Arial"/>
          <w:bCs/>
          <w:i/>
          <w:noProof/>
        </w:rPr>
        <w:t>indicare il codice alfanumerico di cui all’art. 16-quater del decreto legge 76/20</w:t>
      </w:r>
      <w:r w:rsidR="009E545D">
        <w:rPr>
          <w:rFonts w:ascii="Arial" w:eastAsia="Times New Roman" w:hAnsi="Arial" w:cs="Arial"/>
          <w:bCs/>
          <w:noProof/>
        </w:rPr>
        <w:t>)</w:t>
      </w:r>
      <w:r w:rsidRPr="00314920">
        <w:rPr>
          <w:rFonts w:ascii="Arial" w:eastAsia="Times New Roman" w:hAnsi="Arial" w:cs="Arial"/>
          <w:bCs/>
          <w:noProof/>
        </w:rPr>
        <w:t xml:space="preserve">, che </w:t>
      </w:r>
      <w:r w:rsidRPr="00314920">
        <w:rPr>
          <w:rFonts w:ascii="Arial" w:eastAsia="Times New Roman" w:hAnsi="Arial" w:cs="Arial"/>
          <w:bCs/>
          <w:noProof/>
        </w:rPr>
        <w:lastRenderedPageBreak/>
        <w:t>garantisce le stesse tutele economi</w:t>
      </w:r>
      <w:r w:rsidR="00D0202D">
        <w:rPr>
          <w:rFonts w:ascii="Arial" w:eastAsia="Times New Roman" w:hAnsi="Arial" w:cs="Arial"/>
          <w:bCs/>
          <w:noProof/>
        </w:rPr>
        <w:t>co e normative rispetto a quelli</w:t>
      </w:r>
      <w:r>
        <w:rPr>
          <w:rFonts w:ascii="Arial" w:eastAsia="Times New Roman" w:hAnsi="Arial" w:cs="Arial"/>
          <w:bCs/>
          <w:noProof/>
        </w:rPr>
        <w:t xml:space="preserve"> </w:t>
      </w:r>
      <w:r w:rsidR="00D0202D">
        <w:rPr>
          <w:rFonts w:ascii="Arial" w:eastAsia="Times New Roman" w:hAnsi="Arial" w:cs="Arial"/>
          <w:bCs/>
          <w:noProof/>
        </w:rPr>
        <w:t>indicati</w:t>
      </w:r>
      <w:r w:rsidRPr="00314920">
        <w:rPr>
          <w:rFonts w:ascii="Arial" w:eastAsia="Times New Roman" w:hAnsi="Arial" w:cs="Arial"/>
          <w:bCs/>
          <w:noProof/>
        </w:rPr>
        <w:t xml:space="preserve"> </w:t>
      </w:r>
      <w:r w:rsidR="00D84181">
        <w:rPr>
          <w:rFonts w:ascii="Arial" w:eastAsia="Times New Roman" w:hAnsi="Arial" w:cs="Arial"/>
          <w:bCs/>
          <w:noProof/>
        </w:rPr>
        <w:t>da</w:t>
      </w:r>
      <w:r w:rsidR="00A409A5">
        <w:rPr>
          <w:rFonts w:ascii="Arial" w:eastAsia="Times New Roman" w:hAnsi="Arial" w:cs="Arial"/>
          <w:bCs/>
          <w:noProof/>
        </w:rPr>
        <w:t xml:space="preserve">lla </w:t>
      </w:r>
      <w:r w:rsidR="00D84181">
        <w:rPr>
          <w:rFonts w:ascii="Arial" w:eastAsia="Times New Roman" w:hAnsi="Arial" w:cs="Arial"/>
          <w:bCs/>
          <w:noProof/>
        </w:rPr>
        <w:t>Stazi</w:t>
      </w:r>
      <w:r w:rsidR="00A409A5">
        <w:rPr>
          <w:rFonts w:ascii="Arial" w:eastAsia="Times New Roman" w:hAnsi="Arial" w:cs="Arial"/>
          <w:bCs/>
          <w:noProof/>
        </w:rPr>
        <w:t>o</w:t>
      </w:r>
      <w:r w:rsidR="00D84181">
        <w:rPr>
          <w:rFonts w:ascii="Arial" w:eastAsia="Times New Roman" w:hAnsi="Arial" w:cs="Arial"/>
          <w:bCs/>
          <w:noProof/>
        </w:rPr>
        <w:t xml:space="preserve">ne Appaltante </w:t>
      </w:r>
      <w:r>
        <w:rPr>
          <w:rFonts w:ascii="Arial" w:eastAsia="Times New Roman" w:hAnsi="Arial" w:cs="Arial"/>
          <w:bCs/>
          <w:noProof/>
        </w:rPr>
        <w:t>negli atti</w:t>
      </w:r>
      <w:r w:rsidR="0044639F">
        <w:rPr>
          <w:rFonts w:ascii="Arial" w:eastAsia="Times New Roman" w:hAnsi="Arial" w:cs="Arial"/>
          <w:bCs/>
          <w:noProof/>
        </w:rPr>
        <w:t xml:space="preserve"> di gar</w:t>
      </w:r>
      <w:r w:rsidR="00C10383">
        <w:rPr>
          <w:rFonts w:ascii="Arial" w:eastAsia="Times New Roman" w:hAnsi="Arial" w:cs="Arial"/>
          <w:bCs/>
          <w:noProof/>
        </w:rPr>
        <w:t>a</w:t>
      </w:r>
      <w:r w:rsidRPr="00314920">
        <w:rPr>
          <w:rFonts w:ascii="Arial" w:eastAsia="Times New Roman" w:hAnsi="Arial" w:cs="Arial"/>
          <w:bCs/>
          <w:noProof/>
        </w:rPr>
        <w:t>;</w:t>
      </w:r>
    </w:p>
    <w:p w:rsidR="00AC4DA9" w:rsidRPr="005E668C" w:rsidRDefault="00065923" w:rsidP="007756C2">
      <w:pPr>
        <w:numPr>
          <w:ilvl w:val="0"/>
          <w:numId w:val="16"/>
        </w:numPr>
        <w:spacing w:before="120" w:after="0" w:line="280" w:lineRule="exact"/>
        <w:ind w:right="11"/>
        <w:jc w:val="both"/>
        <w:rPr>
          <w:rFonts w:ascii="Arial" w:eastAsia="Times New Roman" w:hAnsi="Arial" w:cs="Arial"/>
          <w:noProof/>
        </w:rPr>
      </w:pPr>
      <w:r>
        <w:rPr>
          <w:rFonts w:ascii="Arial" w:eastAsia="Times New Roman" w:hAnsi="Arial" w:cs="Arial"/>
          <w:noProof/>
        </w:rPr>
        <w:t>assicurare</w:t>
      </w:r>
      <w:r w:rsidR="00AC4DA9" w:rsidRPr="005E668C">
        <w:rPr>
          <w:rFonts w:ascii="Arial" w:eastAsia="Times New Roman" w:hAnsi="Arial" w:cs="Arial"/>
          <w:noProof/>
        </w:rPr>
        <w:t xml:space="preserve"> l’applicazione delle medesime tutele economiche e normative garantite ai propri dipendenti ai lavoratori</w:t>
      </w:r>
      <w:r w:rsidR="007756C2" w:rsidRPr="005E668C">
        <w:rPr>
          <w:rFonts w:ascii="Arial" w:eastAsia="Times New Roman" w:hAnsi="Arial" w:cs="Arial"/>
          <w:noProof/>
        </w:rPr>
        <w:t xml:space="preserve"> </w:t>
      </w:r>
      <w:r w:rsidR="00AC4DA9" w:rsidRPr="005E668C">
        <w:rPr>
          <w:rFonts w:ascii="Arial" w:eastAsia="Times New Roman" w:hAnsi="Arial" w:cs="Arial"/>
          <w:noProof/>
        </w:rPr>
        <w:t>delle imprese che operano in subappalto</w:t>
      </w:r>
      <w:r w:rsidR="007756C2" w:rsidRPr="005E668C">
        <w:rPr>
          <w:rFonts w:ascii="Arial" w:eastAsia="Times New Roman" w:hAnsi="Arial" w:cs="Arial"/>
          <w:noProof/>
        </w:rPr>
        <w:t xml:space="preserve"> e contro il lavoro irregolare;</w:t>
      </w:r>
    </w:p>
    <w:p w:rsidR="00601E8A" w:rsidRPr="00601E8A" w:rsidRDefault="00601E8A" w:rsidP="00601E8A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601E8A">
        <w:rPr>
          <w:rFonts w:ascii="Arial" w:hAnsi="Arial" w:cs="Arial"/>
        </w:rPr>
        <w:t>di possedere, ai sensi dell’art. 113, comma 2, del D.Lgs.36/2023, nell’ipotesi in cui risulti aggiudicatario, l’abilitazione di cui al DM 37/2008 e s.m.i., per le prestazioni relative agli impianti oggetto della procedura, da comprovare in fase esecutiva;</w:t>
      </w:r>
    </w:p>
    <w:p w:rsidR="00F02024" w:rsidRDefault="00F02024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F02024">
        <w:rPr>
          <w:rFonts w:ascii="Arial" w:hAnsi="Arial" w:cs="Arial"/>
        </w:rPr>
        <w:t>di impegnarsi a mantenere valida e vincolante l’Offerta per almeno 180 (centoottanta) giorni naturali e consecutivi decorrenti dalla data di scadenza del termine per la presentazione delle offerte;</w:t>
      </w:r>
    </w:p>
    <w:p w:rsidR="00532D38" w:rsidRPr="00C27BED" w:rsidRDefault="00532D38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essere edotto degli obblighi derivanti dal Codice etico, del Modello di organizzazione, gestione e controllo ex </w:t>
      </w:r>
      <w:r w:rsidR="00D264F5" w:rsidRPr="00C27BED">
        <w:rPr>
          <w:rFonts w:ascii="Arial" w:hAnsi="Arial" w:cs="Arial"/>
        </w:rPr>
        <w:t>D. L</w:t>
      </w:r>
      <w:r w:rsidR="00A86E64" w:rsidRPr="00C27BED">
        <w:rPr>
          <w:rFonts w:ascii="Arial" w:hAnsi="Arial" w:cs="Arial"/>
        </w:rPr>
        <w:t>gs.</w:t>
      </w:r>
      <w:r w:rsidRPr="00C27BED">
        <w:rPr>
          <w:rFonts w:ascii="Arial" w:hAnsi="Arial" w:cs="Arial"/>
        </w:rPr>
        <w:t>231/2001 e del Piano triennale per la prevenzione della corruzione e della trasparenza adottati dalla Stazione appaltante e reperibili sul sito internet www.sportesalute.eu e di impegnarsi, in caso di aggiudicazione, ad osservare e a far osservare ai propri dipendenti e collaboratori, per quanto applicabili, i suddetti codice, modello e Piano della Stazione appaltante, pena la risoluzione del contratto;</w:t>
      </w:r>
    </w:p>
    <w:p w:rsidR="00CB6DCB" w:rsidRPr="00CB6DCB" w:rsidRDefault="000C33E6" w:rsidP="00CB6DCB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che l’operatore economico, con riferimento alla presente procedura, non ha in corso né ha praticato intese e/o pratiche restrittive della concorrenza e del mercato vietate ai sensi della normativa applicabile, ivi inclusi gli articoli 81 e ss. del Trattato CE e gli articoli 2 e ss. della Legge n. 287/1990 e che l’offerta è stata predisposta nel pieno rispetto di tale normativa; </w:t>
      </w:r>
    </w:p>
    <w:p w:rsidR="00CB6DCB" w:rsidRPr="00205312" w:rsidRDefault="00CB6DCB" w:rsidP="00CB6DCB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205312">
        <w:rPr>
          <w:rFonts w:ascii="Arial" w:hAnsi="Arial" w:cs="Arial"/>
        </w:rPr>
        <w:t xml:space="preserve">di non trovarsi, </w:t>
      </w:r>
      <w:r w:rsidR="00F15C1D">
        <w:rPr>
          <w:rFonts w:ascii="Arial" w:hAnsi="Arial" w:cs="Arial"/>
        </w:rPr>
        <w:t>ai sensi dell’art. 16 del D.Lgs.</w:t>
      </w:r>
      <w:r w:rsidRPr="00205312">
        <w:rPr>
          <w:rFonts w:ascii="Arial" w:hAnsi="Arial" w:cs="Arial"/>
        </w:rPr>
        <w:t>36/2013, in una situazione di conflitto di interessi, impegnandosi, durante tutto il periodo di esecuzione del contratto, a segnalare senza ritardo l’insorgere di un interesse finanziario, economico o altro interesse personale che possa essere percepito come una minaccia alla imparzialità e indipendenza nel contesto della procedura in questione;</w:t>
      </w:r>
    </w:p>
    <w:p w:rsidR="00713FEE" w:rsidRPr="00713FEE" w:rsidRDefault="00B32D52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</w:t>
      </w:r>
      <w:r w:rsidR="00C213EC" w:rsidRPr="00C27BED">
        <w:rPr>
          <w:rFonts w:ascii="Arial" w:hAnsi="Arial" w:cs="Arial"/>
        </w:rPr>
        <w:t>assume</w:t>
      </w:r>
      <w:r w:rsidRPr="00C27BED">
        <w:rPr>
          <w:rFonts w:ascii="Arial" w:hAnsi="Arial" w:cs="Arial"/>
        </w:rPr>
        <w:t>re</w:t>
      </w:r>
      <w:r w:rsidR="00C213EC" w:rsidRPr="00C27BED">
        <w:rPr>
          <w:rFonts w:ascii="Arial" w:hAnsi="Arial" w:cs="Arial"/>
        </w:rPr>
        <w:t xml:space="preserve"> l’impegno, in caso di affidamento, ad assolvere a tutti gli obblighi di tracciabilità dei flussi finanziari previsti dall’art. 3 della </w:t>
      </w:r>
      <w:r w:rsidR="00A4113C" w:rsidRPr="00C27BED">
        <w:rPr>
          <w:rFonts w:ascii="Arial" w:hAnsi="Arial" w:cs="Arial"/>
        </w:rPr>
        <w:t>Legge</w:t>
      </w:r>
      <w:r w:rsidR="00C213EC" w:rsidRPr="00C27BED">
        <w:rPr>
          <w:rFonts w:ascii="Arial" w:hAnsi="Arial" w:cs="Arial"/>
        </w:rPr>
        <w:t xml:space="preserve"> n. 136/2010 (“Piano straordinario contro le mafie e delega al Governo in materia di norma</w:t>
      </w:r>
      <w:r w:rsidR="00C55D00" w:rsidRPr="00C27BED">
        <w:rPr>
          <w:rFonts w:ascii="Arial" w:hAnsi="Arial" w:cs="Arial"/>
        </w:rPr>
        <w:t>tiva antimafia”)</w:t>
      </w:r>
      <w:r w:rsidR="00C213EC" w:rsidRPr="00C27BED">
        <w:rPr>
          <w:rFonts w:ascii="Arial" w:hAnsi="Arial" w:cs="Arial"/>
        </w:rPr>
        <w:t>;</w:t>
      </w:r>
    </w:p>
    <w:p w:rsidR="00A6104B" w:rsidRPr="00C27BED" w:rsidRDefault="00A6104B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che </w:t>
      </w:r>
      <w:r w:rsidR="00486E92" w:rsidRPr="00C27BED">
        <w:rPr>
          <w:rFonts w:ascii="Arial" w:hAnsi="Arial" w:cs="Arial"/>
        </w:rPr>
        <w:t xml:space="preserve">l’operatore economico </w:t>
      </w:r>
      <w:r w:rsidRPr="00C27BED">
        <w:rPr>
          <w:rFonts w:ascii="Arial" w:hAnsi="Arial" w:cs="Arial"/>
        </w:rPr>
        <w:t>si obbliga a produrre i documenti/dichiarazioni richieste entro il termine che verrà indicato da</w:t>
      </w:r>
      <w:r w:rsidR="00C41B6D" w:rsidRPr="00C27BED">
        <w:rPr>
          <w:rFonts w:ascii="Arial" w:hAnsi="Arial" w:cs="Arial"/>
        </w:rPr>
        <w:t>lla Stazione appaltante</w:t>
      </w:r>
      <w:r w:rsidR="00640F57" w:rsidRPr="00C27BED">
        <w:rPr>
          <w:rFonts w:ascii="Arial" w:hAnsi="Arial" w:cs="Arial"/>
        </w:rPr>
        <w:t>;</w:t>
      </w:r>
    </w:p>
    <w:p w:rsidR="00C55D00" w:rsidRPr="00C27BED" w:rsidRDefault="00C55D00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essere a conoscenza che </w:t>
      </w:r>
      <w:r w:rsidR="00C41B6D" w:rsidRPr="00C27BED">
        <w:rPr>
          <w:rFonts w:ascii="Arial" w:hAnsi="Arial" w:cs="Arial"/>
        </w:rPr>
        <w:t>la Stazione appaltante</w:t>
      </w:r>
      <w:r w:rsidRPr="00C27BED">
        <w:rPr>
          <w:rFonts w:ascii="Arial" w:hAnsi="Arial" w:cs="Arial"/>
        </w:rPr>
        <w:t xml:space="preserve"> si riserva il diritto di procedere d’ufficio a verifiche, anche a campione, in ordine alla veridicità delle dichiarazioni rese;</w:t>
      </w:r>
    </w:p>
    <w:p w:rsidR="00287D7B" w:rsidRPr="00C27BED" w:rsidRDefault="00C55D00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impegnarsi a comprovare, su richiesta </w:t>
      </w:r>
      <w:r w:rsidR="00C41B6D" w:rsidRPr="00C27BED">
        <w:rPr>
          <w:rFonts w:ascii="Arial" w:hAnsi="Arial" w:cs="Arial"/>
        </w:rPr>
        <w:t>della Stazione appaltante</w:t>
      </w:r>
      <w:r w:rsidRPr="00C27BED">
        <w:rPr>
          <w:rFonts w:ascii="Arial" w:hAnsi="Arial" w:cs="Arial"/>
        </w:rPr>
        <w:t>, la veridicità di quanto sopra dichiarato;</w:t>
      </w:r>
    </w:p>
    <w:p w:rsidR="00D23A96" w:rsidRPr="00C27BED" w:rsidRDefault="00AB2220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essere consapevole che, qualora fosse accertata la non veridicità del contenuto della presente dichiarazione, </w:t>
      </w:r>
      <w:r w:rsidR="00486E92" w:rsidRPr="00C27BED">
        <w:rPr>
          <w:rFonts w:ascii="Arial" w:hAnsi="Arial" w:cs="Arial"/>
        </w:rPr>
        <w:t xml:space="preserve">l’operatore economico </w:t>
      </w:r>
      <w:r w:rsidRPr="00C27BED">
        <w:rPr>
          <w:rFonts w:ascii="Arial" w:hAnsi="Arial" w:cs="Arial"/>
        </w:rPr>
        <w:t xml:space="preserve">non verrà </w:t>
      </w:r>
      <w:r w:rsidR="00486E92" w:rsidRPr="00C27BED">
        <w:rPr>
          <w:rFonts w:ascii="Arial" w:hAnsi="Arial" w:cs="Arial"/>
        </w:rPr>
        <w:t xml:space="preserve">ammesso </w:t>
      </w:r>
      <w:r w:rsidRPr="00C27BED">
        <w:rPr>
          <w:rFonts w:ascii="Arial" w:hAnsi="Arial" w:cs="Arial"/>
        </w:rPr>
        <w:t xml:space="preserve">e se accertata successivamente verrà </w:t>
      </w:r>
      <w:r w:rsidR="00486E92" w:rsidRPr="00C27BED">
        <w:rPr>
          <w:rFonts w:ascii="Arial" w:hAnsi="Arial" w:cs="Arial"/>
        </w:rPr>
        <w:t xml:space="preserve">escluso </w:t>
      </w:r>
      <w:r w:rsidRPr="00C27BED">
        <w:rPr>
          <w:rFonts w:ascii="Arial" w:hAnsi="Arial" w:cs="Arial"/>
        </w:rPr>
        <w:t xml:space="preserve">dalla procedura o, se risultata </w:t>
      </w:r>
      <w:r w:rsidR="00F90DB2" w:rsidRPr="00C27BED">
        <w:rPr>
          <w:rFonts w:ascii="Arial" w:hAnsi="Arial" w:cs="Arial"/>
        </w:rPr>
        <w:t>aggiudicataria, decadrà dalla aggiudicazione medesima la quale verrà annullata e/o revocata</w:t>
      </w:r>
      <w:r w:rsidR="00347148" w:rsidRPr="00C27BED">
        <w:rPr>
          <w:rFonts w:ascii="Arial" w:hAnsi="Arial" w:cs="Arial"/>
        </w:rPr>
        <w:t xml:space="preserve"> e </w:t>
      </w:r>
      <w:r w:rsidR="00C41B6D" w:rsidRPr="00C27BED">
        <w:rPr>
          <w:rFonts w:ascii="Arial" w:hAnsi="Arial" w:cs="Arial"/>
        </w:rPr>
        <w:t xml:space="preserve">la Stazione appaltante </w:t>
      </w:r>
      <w:r w:rsidR="00347148" w:rsidRPr="00C27BED">
        <w:rPr>
          <w:rFonts w:ascii="Arial" w:hAnsi="Arial" w:cs="Arial"/>
        </w:rPr>
        <w:t>avrà la facoltà di escutere la garanzia provvisoria</w:t>
      </w:r>
      <w:r w:rsidR="00F90DB2" w:rsidRPr="00C27BED">
        <w:rPr>
          <w:rFonts w:ascii="Arial" w:hAnsi="Arial" w:cs="Arial"/>
        </w:rPr>
        <w:t>;</w:t>
      </w:r>
      <w:r w:rsidRPr="00C27BED">
        <w:rPr>
          <w:rFonts w:ascii="Arial" w:hAnsi="Arial" w:cs="Arial"/>
        </w:rPr>
        <w:t xml:space="preserve"> inoltre, qualora la non veridicità del contenuto della presente dichiarazione </w:t>
      </w:r>
      <w:r w:rsidR="00F90DB2" w:rsidRPr="00C27BED">
        <w:rPr>
          <w:rFonts w:ascii="Arial" w:hAnsi="Arial" w:cs="Arial"/>
        </w:rPr>
        <w:t>fosse accertata dopo la stipula</w:t>
      </w:r>
      <w:r w:rsidR="00654A51" w:rsidRPr="00C27BED">
        <w:rPr>
          <w:rFonts w:ascii="Arial" w:hAnsi="Arial" w:cs="Arial"/>
        </w:rPr>
        <w:t xml:space="preserve"> </w:t>
      </w:r>
      <w:r w:rsidR="00ED6149" w:rsidRPr="00C27BED">
        <w:rPr>
          <w:rFonts w:ascii="Arial" w:hAnsi="Arial" w:cs="Arial"/>
        </w:rPr>
        <w:t>del</w:t>
      </w:r>
      <w:r w:rsidR="00654A51" w:rsidRPr="00C27BED">
        <w:rPr>
          <w:rFonts w:ascii="Arial" w:hAnsi="Arial" w:cs="Arial"/>
        </w:rPr>
        <w:t xml:space="preserve"> contratto </w:t>
      </w:r>
      <w:r w:rsidRPr="00C27BED">
        <w:rPr>
          <w:rFonts w:ascii="Arial" w:hAnsi="Arial" w:cs="Arial"/>
        </w:rPr>
        <w:t>questo potrà essere risolto di diritto da</w:t>
      </w:r>
      <w:r w:rsidR="00C41B6D" w:rsidRPr="00C27BED">
        <w:rPr>
          <w:rFonts w:ascii="Arial" w:hAnsi="Arial" w:cs="Arial"/>
        </w:rPr>
        <w:t>lla Stazione appaltante</w:t>
      </w:r>
      <w:r w:rsidRPr="00C27BED">
        <w:rPr>
          <w:rFonts w:ascii="Arial" w:hAnsi="Arial" w:cs="Arial"/>
        </w:rPr>
        <w:t xml:space="preserve"> ai sensi dell’art.1456 </w:t>
      </w:r>
      <w:r w:rsidR="00654A51" w:rsidRPr="00C27BED">
        <w:rPr>
          <w:rFonts w:ascii="Arial" w:hAnsi="Arial" w:cs="Arial"/>
        </w:rPr>
        <w:t>del Codice civile</w:t>
      </w:r>
      <w:r w:rsidR="00CE4F07" w:rsidRPr="00C27BED">
        <w:rPr>
          <w:rFonts w:ascii="Arial" w:hAnsi="Arial" w:cs="Arial"/>
        </w:rPr>
        <w:t>;</w:t>
      </w:r>
    </w:p>
    <w:p w:rsidR="00F90DB2" w:rsidRPr="00C27BED" w:rsidRDefault="00D23A96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di essere altresì consapevole che in caso di falsa dichiarazione la Stazione appaltante procederà secondo quanto previsto all’art. 96, comma 15, del D.Lgs. 36/2023;</w:t>
      </w:r>
    </w:p>
    <w:p w:rsidR="00423845" w:rsidRPr="00C27BED" w:rsidRDefault="00423845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color w:val="000000"/>
        </w:rPr>
      </w:pPr>
      <w:r w:rsidRPr="00C27BED">
        <w:rPr>
          <w:rFonts w:ascii="Arial" w:hAnsi="Arial" w:cs="Arial"/>
          <w:color w:val="000000"/>
        </w:rPr>
        <w:lastRenderedPageBreak/>
        <w:t>di impegnarsi senza riserva o condizione alcuna, in caso di aggiudicazione, a dare immediata comunicazione alla Stazione Appaltante, di qualsiasi variazione dei requisiti oggettivi e/o soggettivi come dichiarati all’atto di presentazione dell’offerta;</w:t>
      </w:r>
    </w:p>
    <w:p w:rsidR="006A139F" w:rsidRPr="00C27BED" w:rsidRDefault="006A139F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acconsentire, ai sensi del Regolamento (UE) 2016/679 (“GDPR”), al trattamento dei dati personali per le basi giuridiche e finalità indicate nell’informativa presente sul Portale fornitori </w:t>
      </w:r>
      <w:r w:rsidR="008724B7" w:rsidRPr="00C27BED">
        <w:rPr>
          <w:rFonts w:ascii="Arial" w:hAnsi="Arial" w:cs="Arial"/>
        </w:rPr>
        <w:t>da me letta e conosciuta;</w:t>
      </w:r>
    </w:p>
    <w:p w:rsidR="0044639F" w:rsidRPr="00E77445" w:rsidRDefault="0044639F" w:rsidP="00E77445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44639F">
        <w:rPr>
          <w:rFonts w:ascii="Arial" w:hAnsi="Arial" w:cs="Arial"/>
        </w:rPr>
        <w:t>di autorizzare la Stazione Appaltante, qualora un partecipante alla gara eserciti la facoltà di</w:t>
      </w:r>
      <w:r>
        <w:rPr>
          <w:rFonts w:ascii="Arial" w:hAnsi="Arial" w:cs="Arial"/>
        </w:rPr>
        <w:t xml:space="preserve"> </w:t>
      </w:r>
      <w:r w:rsidRPr="0044639F">
        <w:rPr>
          <w:rFonts w:ascii="Arial" w:hAnsi="Arial" w:cs="Arial"/>
        </w:rPr>
        <w:t>accesso agli atti, a consentire</w:t>
      </w:r>
      <w:r w:rsidR="00E77445">
        <w:rPr>
          <w:rFonts w:ascii="Arial" w:hAnsi="Arial" w:cs="Arial"/>
        </w:rPr>
        <w:t xml:space="preserve"> - </w:t>
      </w:r>
      <w:r w:rsidR="00E77445" w:rsidRPr="00E77445">
        <w:rPr>
          <w:rFonts w:ascii="Arial" w:hAnsi="Arial" w:cs="Arial"/>
        </w:rPr>
        <w:t>in modalità digitale mediante acquisizione diretta dei dati e delle informazioni</w:t>
      </w:r>
      <w:r w:rsidR="00E77445">
        <w:rPr>
          <w:rFonts w:ascii="Arial" w:hAnsi="Arial" w:cs="Arial"/>
        </w:rPr>
        <w:t xml:space="preserve"> inseriti nella</w:t>
      </w:r>
      <w:r w:rsidR="00E77445" w:rsidRPr="00E77445">
        <w:rPr>
          <w:rFonts w:ascii="Arial" w:hAnsi="Arial" w:cs="Arial"/>
        </w:rPr>
        <w:t xml:space="preserve"> piattaform</w:t>
      </w:r>
      <w:r w:rsidR="00E77445">
        <w:rPr>
          <w:rFonts w:ascii="Arial" w:hAnsi="Arial" w:cs="Arial"/>
        </w:rPr>
        <w:t>a -</w:t>
      </w:r>
      <w:r w:rsidRPr="00E77445">
        <w:rPr>
          <w:rFonts w:ascii="Arial" w:hAnsi="Arial" w:cs="Arial"/>
        </w:rPr>
        <w:t xml:space="preserve"> l’accesso alla documentazione presentata per la partecipazione alla gara, ad eccezione delle parti eventualmente indicate in offerta</w:t>
      </w:r>
      <w:r w:rsidR="00E77445">
        <w:rPr>
          <w:rFonts w:ascii="Arial" w:hAnsi="Arial" w:cs="Arial"/>
        </w:rPr>
        <w:t xml:space="preserve"> tecnica</w:t>
      </w:r>
      <w:r w:rsidRPr="00E77445">
        <w:rPr>
          <w:rFonts w:ascii="Arial" w:hAnsi="Arial" w:cs="Arial"/>
        </w:rPr>
        <w:t xml:space="preserve">, </w:t>
      </w:r>
      <w:r w:rsidR="00E77445" w:rsidRPr="00E77445">
        <w:rPr>
          <w:rFonts w:ascii="Arial" w:hAnsi="Arial" w:cs="Arial"/>
        </w:rPr>
        <w:t>coperte da segreto tecnico e/o commerciale</w:t>
      </w:r>
      <w:r w:rsidRPr="00E77445">
        <w:rPr>
          <w:rFonts w:ascii="Arial" w:hAnsi="Arial" w:cs="Arial"/>
        </w:rPr>
        <w:t>;</w:t>
      </w:r>
    </w:p>
    <w:p w:rsidR="00B20A83" w:rsidRPr="009E545D" w:rsidRDefault="00B20A83" w:rsidP="009E545D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9E545D">
        <w:rPr>
          <w:rFonts w:ascii="Arial" w:hAnsi="Arial" w:cs="Arial"/>
        </w:rPr>
        <w:t>che le informazioni per consentire a</w:t>
      </w:r>
      <w:r w:rsidR="00C41B6D" w:rsidRPr="009E545D">
        <w:rPr>
          <w:rFonts w:ascii="Arial" w:hAnsi="Arial" w:cs="Arial"/>
        </w:rPr>
        <w:t>lla Stazione appaltante</w:t>
      </w:r>
      <w:r w:rsidRPr="009E545D">
        <w:rPr>
          <w:rFonts w:ascii="Arial" w:hAnsi="Arial" w:cs="Arial"/>
        </w:rPr>
        <w:t xml:space="preserve"> di richiedere, presso le competenti sedi, il DURC e il certificato di regolarità fiscale nonché di effettuare la verifica dell’ottemperanza alle norme contenute nella legge n. 68/1999, sono le seguenti:</w:t>
      </w:r>
    </w:p>
    <w:p w:rsidR="00B20A83" w:rsidRPr="009E545D" w:rsidRDefault="00B20A83" w:rsidP="00EF373F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</w:rPr>
      </w:pPr>
      <w:r w:rsidRPr="009E545D">
        <w:rPr>
          <w:rFonts w:ascii="Arial" w:hAnsi="Arial" w:cs="Arial"/>
          <w:b/>
        </w:rPr>
        <w:t>INFORMAZIONI RILEVANTI AI FINI DELLA RICHIESTA DEL CERTIFICATO DI REGOLARITA’ FISCALE</w:t>
      </w:r>
    </w:p>
    <w:tbl>
      <w:tblPr>
        <w:tblW w:w="890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3402"/>
      </w:tblGrid>
      <w:tr w:rsidR="00E77445" w:rsidRPr="009E545D" w:rsidTr="002466C1">
        <w:tc>
          <w:tcPr>
            <w:tcW w:w="5499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Denominazione ufficio dell’Agenzia delle entrate di competenza (es. Direzione Provinciale I di Roma - ufficio territoriale Civitavecchia)</w:t>
            </w:r>
          </w:p>
        </w:tc>
        <w:tc>
          <w:tcPr>
            <w:tcW w:w="3402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7445" w:rsidRPr="009E545D" w:rsidTr="002466C1">
        <w:tc>
          <w:tcPr>
            <w:tcW w:w="5499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Indirizzo</w:t>
            </w:r>
          </w:p>
        </w:tc>
        <w:tc>
          <w:tcPr>
            <w:tcW w:w="3402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7445" w:rsidRPr="009E545D" w:rsidTr="002466C1">
        <w:tc>
          <w:tcPr>
            <w:tcW w:w="5499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N. Fax.</w:t>
            </w:r>
          </w:p>
        </w:tc>
        <w:tc>
          <w:tcPr>
            <w:tcW w:w="3402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7445" w:rsidRPr="009E545D" w:rsidTr="002466C1">
        <w:tc>
          <w:tcPr>
            <w:tcW w:w="5499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PEC (se disponibile)</w:t>
            </w:r>
          </w:p>
        </w:tc>
        <w:tc>
          <w:tcPr>
            <w:tcW w:w="3402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2679" w:rsidRDefault="00522679" w:rsidP="00522679">
      <w:pPr>
        <w:pStyle w:val="Paragrafoelenco"/>
        <w:spacing w:before="120" w:after="0" w:line="280" w:lineRule="exact"/>
        <w:ind w:left="851" w:right="11"/>
        <w:jc w:val="both"/>
        <w:rPr>
          <w:rFonts w:ascii="Arial" w:hAnsi="Arial" w:cs="Arial"/>
          <w:b/>
        </w:rPr>
      </w:pPr>
    </w:p>
    <w:p w:rsidR="00B20A83" w:rsidRPr="009E545D" w:rsidRDefault="00B20A83" w:rsidP="00522679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b/>
        </w:rPr>
      </w:pPr>
      <w:r w:rsidRPr="009E545D">
        <w:rPr>
          <w:rFonts w:ascii="Arial" w:hAnsi="Arial" w:cs="Arial"/>
          <w:b/>
        </w:rPr>
        <w:t>INFORMAZIONI RILEVANTI AI FINI DELLA RICHIESTA DEL DURC</w:t>
      </w:r>
    </w:p>
    <w:p w:rsidR="00B20A83" w:rsidRPr="009E545D" w:rsidRDefault="006C163B" w:rsidP="006C163B">
      <w:pPr>
        <w:pStyle w:val="Paragrafoelenco"/>
        <w:numPr>
          <w:ilvl w:val="0"/>
          <w:numId w:val="4"/>
        </w:numPr>
        <w:spacing w:before="120" w:after="120" w:line="280" w:lineRule="exact"/>
        <w:ind w:left="1270" w:right="11" w:hanging="357"/>
        <w:jc w:val="both"/>
        <w:rPr>
          <w:rFonts w:ascii="Arial" w:hAnsi="Arial" w:cs="Arial"/>
        </w:rPr>
      </w:pPr>
      <w:r w:rsidRPr="009E545D">
        <w:rPr>
          <w:rFonts w:ascii="Arial" w:hAnsi="Arial" w:cs="Arial"/>
          <w:sz w:val="20"/>
          <w:szCs w:val="20"/>
        </w:rPr>
        <w:t>Posizioni assicurative e contributive</w:t>
      </w:r>
      <w:r w:rsidR="00B20A83" w:rsidRPr="009E545D">
        <w:rPr>
          <w:rFonts w:ascii="Arial" w:hAnsi="Arial" w:cs="Arial"/>
        </w:rPr>
        <w:t>:</w:t>
      </w:r>
    </w:p>
    <w:tbl>
      <w:tblPr>
        <w:tblW w:w="8474" w:type="dxa"/>
        <w:tblInd w:w="127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6"/>
        <w:gridCol w:w="1843"/>
        <w:gridCol w:w="1984"/>
        <w:gridCol w:w="1701"/>
      </w:tblGrid>
      <w:tr w:rsidR="00E77445" w:rsidRPr="009E545D" w:rsidTr="00623F40">
        <w:trPr>
          <w:trHeight w:val="544"/>
        </w:trPr>
        <w:tc>
          <w:tcPr>
            <w:tcW w:w="2946" w:type="dxa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INAIL</w:t>
            </w:r>
            <w:r w:rsidRPr="009E545D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B20A83" w:rsidRPr="009E545D" w:rsidRDefault="00B20A83" w:rsidP="00CF2823">
            <w:pPr>
              <w:spacing w:before="120" w:after="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Codice ditta</w:t>
            </w:r>
          </w:p>
        </w:tc>
        <w:tc>
          <w:tcPr>
            <w:tcW w:w="1843" w:type="dxa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INAIL</w:t>
            </w:r>
            <w:r w:rsidRPr="009E545D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B20A83" w:rsidRPr="009E545D" w:rsidRDefault="00B20A83" w:rsidP="00CF2823">
            <w:pPr>
              <w:spacing w:before="120" w:after="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7445" w:rsidRPr="009E545D" w:rsidTr="00623F40">
        <w:trPr>
          <w:trHeight w:val="544"/>
        </w:trPr>
        <w:tc>
          <w:tcPr>
            <w:tcW w:w="2946" w:type="dxa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:rsidR="00B20A83" w:rsidRPr="009E545D" w:rsidRDefault="00B20A83" w:rsidP="00CF2823">
            <w:pPr>
              <w:spacing w:before="120" w:after="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Matricola fiscale</w:t>
            </w:r>
          </w:p>
        </w:tc>
        <w:tc>
          <w:tcPr>
            <w:tcW w:w="1843" w:type="dxa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 w:val="restart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:rsidR="00B20A83" w:rsidRPr="009E545D" w:rsidRDefault="00B20A83" w:rsidP="00CF2823">
            <w:pPr>
              <w:spacing w:before="120" w:after="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  <w:vMerge w:val="restart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7445" w:rsidRPr="009E545D" w:rsidTr="00623F40">
        <w:trPr>
          <w:trHeight w:val="544"/>
        </w:trPr>
        <w:tc>
          <w:tcPr>
            <w:tcW w:w="2946" w:type="dxa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:rsidR="00B20A83" w:rsidRPr="009E545D" w:rsidRDefault="00B20A83" w:rsidP="00CF2823">
            <w:pPr>
              <w:spacing w:before="120" w:after="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Codice fiscale</w:t>
            </w:r>
          </w:p>
        </w:tc>
        <w:tc>
          <w:tcPr>
            <w:tcW w:w="1843" w:type="dxa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7445" w:rsidRPr="009E545D" w:rsidTr="00623F40">
        <w:trPr>
          <w:trHeight w:val="544"/>
        </w:trPr>
        <w:tc>
          <w:tcPr>
            <w:tcW w:w="2946" w:type="dxa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:rsidR="00B20A83" w:rsidRPr="009E545D" w:rsidRDefault="00B20A83" w:rsidP="00CF2823">
            <w:pPr>
              <w:spacing w:before="120" w:after="0" w:line="280" w:lineRule="exact"/>
              <w:ind w:left="175"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Pos. contr. individuale</w:t>
            </w:r>
          </w:p>
        </w:tc>
        <w:tc>
          <w:tcPr>
            <w:tcW w:w="1843" w:type="dxa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7445" w:rsidRPr="009E545D" w:rsidTr="00623F40">
        <w:trPr>
          <w:trHeight w:val="544"/>
        </w:trPr>
        <w:tc>
          <w:tcPr>
            <w:tcW w:w="2946" w:type="dxa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CASSA EDILE:</w:t>
            </w:r>
          </w:p>
          <w:p w:rsidR="00B20A83" w:rsidRPr="009E545D" w:rsidRDefault="00B20A83" w:rsidP="00CF2823">
            <w:pPr>
              <w:spacing w:before="120" w:after="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 xml:space="preserve">Codice Impresa </w:t>
            </w:r>
          </w:p>
        </w:tc>
        <w:tc>
          <w:tcPr>
            <w:tcW w:w="1843" w:type="dxa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CASSA EDILE:</w:t>
            </w:r>
          </w:p>
          <w:p w:rsidR="00B20A83" w:rsidRPr="009E545D" w:rsidRDefault="00B20A83" w:rsidP="00CF2823">
            <w:pPr>
              <w:spacing w:before="120" w:after="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B20A83" w:rsidRPr="009E545D" w:rsidRDefault="00B20A83" w:rsidP="00EF373F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eastAsia="MS Mincho" w:hAnsi="Arial" w:cs="Arial"/>
          <w:lang w:eastAsia="ja-JP"/>
        </w:rPr>
      </w:pPr>
      <w:r w:rsidRPr="009E545D">
        <w:rPr>
          <w:rFonts w:ascii="Arial" w:hAnsi="Arial" w:cs="Arial"/>
          <w:b/>
        </w:rPr>
        <w:lastRenderedPageBreak/>
        <w:t>INFORMAZIONI RILEVANTI AI FINI DELLA RICHIESTA DELLA</w:t>
      </w:r>
      <w:r w:rsidRPr="009E545D">
        <w:rPr>
          <w:rFonts w:ascii="Arial" w:eastAsia="MS Mincho" w:hAnsi="Arial" w:cs="Arial"/>
          <w:b/>
          <w:lang w:eastAsia="ja-JP"/>
        </w:rPr>
        <w:t xml:space="preserve"> VERIFICA DELL’OTTEMPERANZA ALLE NORME CONTENUTE NELLA LEGGE N. 68/1999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4"/>
        <w:gridCol w:w="4328"/>
      </w:tblGrid>
      <w:tr w:rsidR="00E77445" w:rsidRPr="009E545D" w:rsidTr="002466C1">
        <w:trPr>
          <w:trHeight w:val="767"/>
        </w:trPr>
        <w:tc>
          <w:tcPr>
            <w:tcW w:w="4454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Sede della Direzione Provinciale del Lavoro</w:t>
            </w:r>
          </w:p>
        </w:tc>
        <w:tc>
          <w:tcPr>
            <w:tcW w:w="4328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7445" w:rsidRPr="009E545D" w:rsidTr="002466C1">
        <w:trPr>
          <w:trHeight w:val="546"/>
        </w:trPr>
        <w:tc>
          <w:tcPr>
            <w:tcW w:w="4454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Indirizzo</w:t>
            </w:r>
          </w:p>
        </w:tc>
        <w:tc>
          <w:tcPr>
            <w:tcW w:w="4328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7445" w:rsidRPr="009E545D" w:rsidTr="002466C1">
        <w:trPr>
          <w:trHeight w:val="412"/>
        </w:trPr>
        <w:tc>
          <w:tcPr>
            <w:tcW w:w="4454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N. Fax</w:t>
            </w:r>
          </w:p>
        </w:tc>
        <w:tc>
          <w:tcPr>
            <w:tcW w:w="4328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7445" w:rsidRPr="009E545D" w:rsidTr="002466C1">
        <w:trPr>
          <w:trHeight w:val="504"/>
        </w:trPr>
        <w:tc>
          <w:tcPr>
            <w:tcW w:w="4454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PEC (se disponibile)</w:t>
            </w:r>
          </w:p>
        </w:tc>
        <w:tc>
          <w:tcPr>
            <w:tcW w:w="4328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26249" w:rsidRPr="00182F1A" w:rsidRDefault="0042529D" w:rsidP="00181882">
      <w:pPr>
        <w:spacing w:before="120" w:after="120" w:line="280" w:lineRule="exact"/>
        <w:ind w:left="-102" w:right="11"/>
        <w:jc w:val="both"/>
        <w:rPr>
          <w:rFonts w:ascii="Arial" w:hAnsi="Arial" w:cs="Arial"/>
          <w:sz w:val="20"/>
          <w:szCs w:val="20"/>
        </w:rPr>
      </w:pPr>
      <w:r w:rsidRPr="00025EBC">
        <w:rPr>
          <w:rFonts w:ascii="Arial" w:hAnsi="Arial" w:cs="Arial"/>
          <w:sz w:val="20"/>
          <w:szCs w:val="20"/>
        </w:rPr>
        <w:t>L’</w:t>
      </w:r>
      <w:r w:rsidR="00486E92" w:rsidRPr="00025EBC">
        <w:rPr>
          <w:rFonts w:ascii="Arial" w:hAnsi="Arial" w:cs="Arial"/>
          <w:sz w:val="20"/>
          <w:szCs w:val="20"/>
        </w:rPr>
        <w:t>operatore economico</w:t>
      </w:r>
      <w:r w:rsidRPr="00025EBC">
        <w:rPr>
          <w:rFonts w:ascii="Arial" w:hAnsi="Arial" w:cs="Arial"/>
          <w:sz w:val="20"/>
          <w:szCs w:val="20"/>
        </w:rPr>
        <w:t>,</w:t>
      </w:r>
    </w:p>
    <w:tbl>
      <w:tblPr>
        <w:tblW w:w="391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5"/>
        <w:gridCol w:w="5447"/>
      </w:tblGrid>
      <w:tr w:rsidR="00CF4BD4" w:rsidRPr="00182F1A" w:rsidTr="00C362F9">
        <w:trPr>
          <w:trHeight w:val="570"/>
        </w:trPr>
        <w:tc>
          <w:tcPr>
            <w:tcW w:w="1441" w:type="pct"/>
            <w:vAlign w:val="center"/>
          </w:tcPr>
          <w:p w:rsidR="00CF4BD4" w:rsidRPr="00182F1A" w:rsidRDefault="00CF4BD4" w:rsidP="00181882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Luogo</w:t>
            </w:r>
          </w:p>
        </w:tc>
        <w:tc>
          <w:tcPr>
            <w:tcW w:w="3559" w:type="pct"/>
            <w:vAlign w:val="center"/>
          </w:tcPr>
          <w:p w:rsidR="00CF4BD4" w:rsidRPr="00182F1A" w:rsidRDefault="00CF4BD4" w:rsidP="00181882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</w:tc>
      </w:tr>
      <w:tr w:rsidR="00CF4BD4" w:rsidRPr="00182F1A" w:rsidTr="00C362F9">
        <w:trPr>
          <w:trHeight w:val="1020"/>
        </w:trPr>
        <w:tc>
          <w:tcPr>
            <w:tcW w:w="1441" w:type="pct"/>
            <w:vAlign w:val="center"/>
          </w:tcPr>
          <w:p w:rsidR="00CF4BD4" w:rsidRPr="00182F1A" w:rsidRDefault="00163DF7" w:rsidP="00181882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CF4BD4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559" w:type="pct"/>
            <w:vAlign w:val="center"/>
          </w:tcPr>
          <w:p w:rsidR="00CF4BD4" w:rsidRPr="00182F1A" w:rsidRDefault="00163DF7" w:rsidP="00181882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CF4BD4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CF4BD4" w:rsidRPr="00625D37" w:rsidTr="00C362F9">
        <w:trPr>
          <w:trHeight w:val="1139"/>
        </w:trPr>
        <w:tc>
          <w:tcPr>
            <w:tcW w:w="5000" w:type="pct"/>
            <w:gridSpan w:val="2"/>
            <w:vAlign w:val="center"/>
          </w:tcPr>
          <w:p w:rsidR="00CF4BD4" w:rsidRPr="00625D37" w:rsidRDefault="00CF4BD4" w:rsidP="00181882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Sottoscritto digitalmente da:</w: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277DE6" w:rsidRPr="00625D37" w:rsidRDefault="00277DE6" w:rsidP="00181882">
      <w:pPr>
        <w:spacing w:before="120" w:after="0" w:line="280" w:lineRule="exact"/>
        <w:ind w:left="-142" w:right="11"/>
        <w:jc w:val="both"/>
        <w:rPr>
          <w:rFonts w:ascii="Arial" w:hAnsi="Arial" w:cs="Arial"/>
          <w:b/>
          <w:sz w:val="20"/>
          <w:szCs w:val="20"/>
        </w:rPr>
      </w:pPr>
    </w:p>
    <w:sectPr w:rsidR="00277DE6" w:rsidRPr="00625D37" w:rsidSect="00EF08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C5F" w:rsidRDefault="00933C5F" w:rsidP="00A6104B">
      <w:pPr>
        <w:spacing w:after="0" w:line="240" w:lineRule="auto"/>
      </w:pPr>
      <w:r>
        <w:separator/>
      </w:r>
    </w:p>
  </w:endnote>
  <w:endnote w:type="continuationSeparator" w:id="0">
    <w:p w:rsidR="00933C5F" w:rsidRDefault="00933C5F" w:rsidP="00A6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2"/>
    <w:family w:val="auto"/>
    <w:pitch w:val="default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17F" w:rsidRDefault="00DF717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53133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DF717F" w:rsidRPr="00F900A4" w:rsidRDefault="00DF717F" w:rsidP="00AD5105">
        <w:pPr>
          <w:pStyle w:val="Pidipagina"/>
          <w:spacing w:before="240"/>
          <w:rPr>
            <w:rFonts w:ascii="Arial" w:hAnsi="Arial" w:cs="Arial"/>
            <w:sz w:val="22"/>
            <w:szCs w:val="22"/>
          </w:rPr>
        </w:pPr>
        <w:r w:rsidRPr="00F900A4">
          <w:rPr>
            <w:rFonts w:ascii="Arial" w:hAnsi="Arial" w:cs="Arial"/>
            <w:sz w:val="22"/>
            <w:szCs w:val="22"/>
          </w:rPr>
          <w:tab/>
        </w:r>
        <w:r w:rsidRPr="00F900A4">
          <w:rPr>
            <w:rFonts w:ascii="Arial" w:hAnsi="Arial" w:cs="Arial"/>
            <w:sz w:val="22"/>
            <w:szCs w:val="22"/>
          </w:rPr>
          <w:tab/>
        </w:r>
        <w:sdt>
          <w:sdtPr>
            <w:rPr>
              <w:rFonts w:ascii="Arial" w:hAnsi="Arial" w:cs="Arial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2D550C">
              <w:rPr>
                <w:rFonts w:ascii="Arial" w:hAnsi="Arial" w:cs="Arial"/>
              </w:rPr>
              <w:t xml:space="preserve">Pag. </w:t>
            </w:r>
            <w:r w:rsidRPr="002D550C">
              <w:rPr>
                <w:rFonts w:ascii="Arial" w:hAnsi="Arial" w:cs="Arial"/>
                <w:b/>
                <w:bCs/>
              </w:rPr>
              <w:fldChar w:fldCharType="begin"/>
            </w:r>
            <w:r w:rsidRPr="002D550C">
              <w:rPr>
                <w:rFonts w:ascii="Arial" w:hAnsi="Arial" w:cs="Arial"/>
                <w:b/>
                <w:bCs/>
              </w:rPr>
              <w:instrText>PAGE</w:instrText>
            </w:r>
            <w:r w:rsidRPr="002D550C">
              <w:rPr>
                <w:rFonts w:ascii="Arial" w:hAnsi="Arial" w:cs="Arial"/>
                <w:b/>
                <w:bCs/>
              </w:rPr>
              <w:fldChar w:fldCharType="separate"/>
            </w:r>
            <w:r w:rsidR="008942BA">
              <w:rPr>
                <w:rFonts w:ascii="Arial" w:hAnsi="Arial" w:cs="Arial"/>
                <w:b/>
                <w:bCs/>
                <w:noProof/>
              </w:rPr>
              <w:t>4</w:t>
            </w:r>
            <w:r w:rsidRPr="002D550C">
              <w:rPr>
                <w:rFonts w:ascii="Arial" w:hAnsi="Arial" w:cs="Arial"/>
                <w:b/>
                <w:bCs/>
              </w:rPr>
              <w:fldChar w:fldCharType="end"/>
            </w:r>
            <w:r w:rsidRPr="002D550C">
              <w:rPr>
                <w:rFonts w:ascii="Arial" w:hAnsi="Arial" w:cs="Arial"/>
              </w:rPr>
              <w:t xml:space="preserve"> di </w:t>
            </w:r>
            <w:r w:rsidRPr="002D550C">
              <w:rPr>
                <w:rFonts w:ascii="Arial" w:hAnsi="Arial" w:cs="Arial"/>
                <w:b/>
                <w:bCs/>
              </w:rPr>
              <w:fldChar w:fldCharType="begin"/>
            </w:r>
            <w:r w:rsidRPr="002D550C">
              <w:rPr>
                <w:rFonts w:ascii="Arial" w:hAnsi="Arial" w:cs="Arial"/>
                <w:b/>
                <w:bCs/>
              </w:rPr>
              <w:instrText>NUMPAGES</w:instrText>
            </w:r>
            <w:r w:rsidRPr="002D550C">
              <w:rPr>
                <w:rFonts w:ascii="Arial" w:hAnsi="Arial" w:cs="Arial"/>
                <w:b/>
                <w:bCs/>
              </w:rPr>
              <w:fldChar w:fldCharType="separate"/>
            </w:r>
            <w:r w:rsidR="008942BA">
              <w:rPr>
                <w:rFonts w:ascii="Arial" w:hAnsi="Arial" w:cs="Arial"/>
                <w:b/>
                <w:bCs/>
                <w:noProof/>
              </w:rPr>
              <w:t>20</w:t>
            </w:r>
            <w:r w:rsidRPr="002D550C">
              <w:rPr>
                <w:rFonts w:ascii="Arial" w:hAnsi="Arial" w:cs="Arial"/>
                <w:b/>
                <w:bCs/>
              </w:rPr>
              <w:fldChar w:fldCharType="end"/>
            </w:r>
          </w:sdtContent>
        </w:sdt>
      </w:p>
    </w:sdtContent>
  </w:sdt>
  <w:p w:rsidR="00DF717F" w:rsidRPr="0074638C" w:rsidRDefault="00DF717F" w:rsidP="00A1504F">
    <w:pPr>
      <w:pStyle w:val="Pidipagina"/>
      <w:tabs>
        <w:tab w:val="clear" w:pos="4819"/>
        <w:tab w:val="clear" w:pos="9638"/>
        <w:tab w:val="left" w:pos="3549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17F" w:rsidRDefault="00DF717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C5F" w:rsidRDefault="00933C5F" w:rsidP="00A6104B">
      <w:pPr>
        <w:spacing w:after="0" w:line="240" w:lineRule="auto"/>
      </w:pPr>
      <w:r>
        <w:separator/>
      </w:r>
    </w:p>
  </w:footnote>
  <w:footnote w:type="continuationSeparator" w:id="0">
    <w:p w:rsidR="00933C5F" w:rsidRDefault="00933C5F" w:rsidP="00A6104B">
      <w:pPr>
        <w:spacing w:after="0" w:line="240" w:lineRule="auto"/>
      </w:pPr>
      <w:r>
        <w:continuationSeparator/>
      </w:r>
    </w:p>
  </w:footnote>
  <w:footnote w:id="1">
    <w:p w:rsidR="00DF717F" w:rsidRPr="00E726DB" w:rsidRDefault="00DF717F" w:rsidP="00060D91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</w:t>
      </w:r>
      <w:r w:rsidRPr="000C1E6D">
        <w:rPr>
          <w:rFonts w:ascii="Arial" w:hAnsi="Arial" w:cs="Arial"/>
          <w:sz w:val="18"/>
          <w:szCs w:val="18"/>
        </w:rPr>
        <w:t>n caso d</w:t>
      </w:r>
      <w:r>
        <w:rPr>
          <w:rFonts w:ascii="Arial" w:hAnsi="Arial" w:cs="Arial"/>
          <w:sz w:val="18"/>
          <w:szCs w:val="18"/>
        </w:rPr>
        <w:t>i operatore economico</w:t>
      </w:r>
      <w:r w:rsidRPr="000C1E6D">
        <w:rPr>
          <w:rFonts w:ascii="Arial" w:hAnsi="Arial" w:cs="Arial"/>
          <w:sz w:val="18"/>
          <w:szCs w:val="18"/>
        </w:rPr>
        <w:t xml:space="preserve"> con sede in uno Stato diverso dall’Italia, indicare i dati equivalenti vigenti nel relativo Stato, ai sensi di quanto previsto dall’art. </w:t>
      </w:r>
      <w:r>
        <w:rPr>
          <w:rFonts w:ascii="Arial" w:hAnsi="Arial" w:cs="Arial"/>
          <w:sz w:val="18"/>
          <w:szCs w:val="18"/>
        </w:rPr>
        <w:t xml:space="preserve">100 comma 3 </w:t>
      </w:r>
      <w:r w:rsidRPr="000C1E6D">
        <w:rPr>
          <w:rFonts w:ascii="Arial" w:hAnsi="Arial" w:cs="Arial"/>
          <w:sz w:val="18"/>
          <w:szCs w:val="18"/>
        </w:rPr>
        <w:t xml:space="preserve">del D.Lgs. </w:t>
      </w:r>
      <w:r>
        <w:rPr>
          <w:rFonts w:ascii="Arial" w:hAnsi="Arial" w:cs="Arial"/>
          <w:sz w:val="18"/>
          <w:szCs w:val="18"/>
        </w:rPr>
        <w:t>36/</w:t>
      </w:r>
      <w:r w:rsidRPr="000C1E6D">
        <w:rPr>
          <w:rFonts w:ascii="Arial" w:hAnsi="Arial" w:cs="Arial"/>
          <w:sz w:val="18"/>
          <w:szCs w:val="18"/>
        </w:rPr>
        <w:t>20</w:t>
      </w:r>
      <w:r>
        <w:rPr>
          <w:rFonts w:ascii="Arial" w:hAnsi="Arial" w:cs="Arial"/>
          <w:sz w:val="18"/>
          <w:szCs w:val="18"/>
        </w:rPr>
        <w:t>23.</w:t>
      </w:r>
    </w:p>
  </w:footnote>
  <w:footnote w:id="2">
    <w:p w:rsidR="00DF717F" w:rsidRPr="00E726DB" w:rsidRDefault="00DF717F" w:rsidP="00060D91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 w:rsidRPr="005A1792">
        <w:rPr>
          <w:rFonts w:ascii="Arial" w:hAnsi="Arial" w:cs="Arial"/>
          <w:sz w:val="18"/>
          <w:szCs w:val="18"/>
        </w:rPr>
        <w:t xml:space="preserve">Per la corretta </w:t>
      </w:r>
      <w:r>
        <w:rPr>
          <w:rFonts w:ascii="Arial" w:hAnsi="Arial" w:cs="Arial"/>
          <w:sz w:val="18"/>
          <w:szCs w:val="18"/>
        </w:rPr>
        <w:t>individuazione dei “</w:t>
      </w:r>
      <w:r w:rsidRPr="005A1792">
        <w:rPr>
          <w:rFonts w:ascii="Arial" w:hAnsi="Arial" w:cs="Arial"/>
          <w:sz w:val="18"/>
          <w:szCs w:val="18"/>
        </w:rPr>
        <w:t>membri del consiglio di amministrazione cui sia stata conferita la legale rappresentanza, di direzione e di vigilanza</w:t>
      </w:r>
      <w:r>
        <w:rPr>
          <w:rFonts w:ascii="Arial" w:hAnsi="Arial" w:cs="Arial"/>
          <w:sz w:val="18"/>
          <w:szCs w:val="18"/>
        </w:rPr>
        <w:t xml:space="preserve">” si rimanda </w:t>
      </w:r>
      <w:r w:rsidRPr="005A1792">
        <w:rPr>
          <w:rFonts w:ascii="Arial" w:hAnsi="Arial" w:cs="Arial"/>
          <w:sz w:val="18"/>
          <w:szCs w:val="18"/>
        </w:rPr>
        <w:t xml:space="preserve">al </w:t>
      </w:r>
      <w:r w:rsidRPr="00183942">
        <w:rPr>
          <w:rFonts w:ascii="Arial" w:hAnsi="Arial" w:cs="Arial"/>
          <w:sz w:val="18"/>
          <w:szCs w:val="18"/>
        </w:rPr>
        <w:t>Comunicato Presidente ANAC del 08/11/2017</w:t>
      </w:r>
      <w:r>
        <w:rPr>
          <w:rFonts w:ascii="Arial" w:hAnsi="Arial" w:cs="Arial"/>
          <w:sz w:val="18"/>
          <w:szCs w:val="18"/>
        </w:rPr>
        <w:t>.</w:t>
      </w:r>
    </w:p>
  </w:footnote>
  <w:footnote w:id="3">
    <w:p w:rsidR="00DF717F" w:rsidRDefault="00DF717F" w:rsidP="00060D91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 w:rsidRPr="005A1792">
        <w:rPr>
          <w:rFonts w:ascii="Arial" w:hAnsi="Arial" w:cs="Arial"/>
          <w:sz w:val="18"/>
          <w:szCs w:val="18"/>
        </w:rPr>
        <w:t xml:space="preserve">Per la corretta </w:t>
      </w:r>
      <w:r>
        <w:rPr>
          <w:rFonts w:ascii="Arial" w:hAnsi="Arial" w:cs="Arial"/>
          <w:sz w:val="18"/>
          <w:szCs w:val="18"/>
        </w:rPr>
        <w:t>individuazione dei “</w:t>
      </w:r>
      <w:r w:rsidRPr="005A1792">
        <w:rPr>
          <w:rFonts w:ascii="Arial" w:hAnsi="Arial" w:cs="Arial"/>
          <w:sz w:val="18"/>
          <w:szCs w:val="18"/>
        </w:rPr>
        <w:t>soggetti muniti di poteri di rappresentanza, di direzione e di controllo</w:t>
      </w:r>
      <w:r>
        <w:rPr>
          <w:rFonts w:ascii="Arial" w:hAnsi="Arial" w:cs="Arial"/>
          <w:sz w:val="18"/>
          <w:szCs w:val="18"/>
        </w:rPr>
        <w:t xml:space="preserve">” si rimanda </w:t>
      </w:r>
      <w:r w:rsidRPr="005A1792">
        <w:rPr>
          <w:rFonts w:ascii="Arial" w:hAnsi="Arial" w:cs="Arial"/>
          <w:sz w:val="18"/>
          <w:szCs w:val="18"/>
        </w:rPr>
        <w:t xml:space="preserve">al </w:t>
      </w:r>
      <w:r w:rsidRPr="00183942">
        <w:rPr>
          <w:rFonts w:ascii="Arial" w:hAnsi="Arial" w:cs="Arial"/>
          <w:sz w:val="18"/>
          <w:szCs w:val="18"/>
        </w:rPr>
        <w:t>Comunicato Presidente ANAC del 08/11/2017</w:t>
      </w:r>
      <w:r>
        <w:rPr>
          <w:rFonts w:ascii="Arial" w:hAnsi="Arial" w:cs="Arial"/>
          <w:sz w:val="18"/>
          <w:szCs w:val="18"/>
        </w:rPr>
        <w:t>.</w:t>
      </w:r>
    </w:p>
    <w:p w:rsidR="00DF717F" w:rsidRPr="00E726DB" w:rsidRDefault="00DF717F" w:rsidP="000B44BD">
      <w:pPr>
        <w:pStyle w:val="Testonotaapidipagina"/>
        <w:keepNext/>
        <w:jc w:val="both"/>
        <w:rPr>
          <w:rFonts w:ascii="Arial" w:hAnsi="Arial" w:cs="Arial"/>
          <w:sz w:val="18"/>
          <w:szCs w:val="18"/>
        </w:rPr>
      </w:pPr>
    </w:p>
  </w:footnote>
  <w:footnote w:id="4">
    <w:p w:rsidR="00DF717F" w:rsidRPr="00A01894" w:rsidRDefault="00DF717F" w:rsidP="00060D91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A01894">
        <w:rPr>
          <w:rFonts w:ascii="Arial" w:hAnsi="Arial" w:cs="Arial"/>
          <w:sz w:val="18"/>
          <w:szCs w:val="18"/>
        </w:rPr>
        <w:t>L’amministratore di fatto è il soggetto che, pur non essendo stato investito formalmente della carica di amministratore della società, svolge in modo continuativo l’attività gestoria ed esercita i poteri relativi alla qualifica o alle funzioni dell’amministratore di diritto (cfr. Cass. pen. n. 34381/2022).</w:t>
      </w:r>
    </w:p>
  </w:footnote>
  <w:footnote w:id="5">
    <w:p w:rsidR="00DF717F" w:rsidRPr="00E726DB" w:rsidRDefault="00DF717F" w:rsidP="00085CD5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Procuratori dotati di poteri così ampi e riferiti ad una pluralità di oggetti così che, per sommatoria, possano configurarsi omologhi se non di spessore superiore a quelli che lo statuto assegna agli amministratori.</w:t>
      </w:r>
    </w:p>
  </w:footnote>
  <w:footnote w:id="6">
    <w:p w:rsidR="00DF717F" w:rsidRPr="00E726DB" w:rsidRDefault="00DF717F" w:rsidP="00085CD5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Dipendenti e/o professionisti ai quali siano stati conferiti significativi poteri di direzione e gestione dell’Impresa.</w:t>
      </w:r>
    </w:p>
  </w:footnote>
  <w:footnote w:id="7">
    <w:p w:rsidR="00DF717F" w:rsidRPr="00E726DB" w:rsidRDefault="00DF717F" w:rsidP="00085CD5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Revisore contabile e Organismo di vigilanza di cui all’art. 6 del D.Lgs. n. 231/2001 cui sia affidato il compito di vigilare sul funzionamento e sull’osservanza dei modelli di organizzazione e di gestione idonei a prevenire reati.</w:t>
      </w:r>
    </w:p>
  </w:footnote>
  <w:footnote w:id="8">
    <w:p w:rsidR="00DF717F" w:rsidRPr="002618E4" w:rsidRDefault="00DF717F" w:rsidP="009F157C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P</w:t>
      </w:r>
      <w:r w:rsidRPr="002618E4">
        <w:rPr>
          <w:rFonts w:ascii="Arial" w:hAnsi="Arial" w:cs="Arial"/>
          <w:sz w:val="18"/>
          <w:szCs w:val="18"/>
        </w:rPr>
        <w:t>ersone fisiche che occupano o hanno cessato di occupare da meno di un anno importanti cariche pubbliche, nonché i loro familiari e coloro che con i predetti soggetti intrattengono notoriamente stretti legami, come elencate dall’art. 1, comma 2, lettera dd), del D.lgs. 231/2007.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17F" w:rsidRDefault="00DF717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17F" w:rsidRPr="00625D37" w:rsidRDefault="00DF717F">
    <w:pPr>
      <w:pStyle w:val="Intestazione"/>
      <w:rPr>
        <w:rFonts w:ascii="Arial" w:hAnsi="Arial" w:cs="Arial"/>
        <w:b/>
      </w:rPr>
    </w:pPr>
    <w:r w:rsidRPr="00625D37">
      <w:rPr>
        <w:rFonts w:ascii="Arial" w:hAnsi="Arial" w:cs="Arial"/>
        <w:b/>
        <w:noProof/>
      </w:rPr>
      <w:t>ALLEGATO 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17F" w:rsidRDefault="00DF717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ahoma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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  <w:b/>
        <w:bCs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  <w:kern w:val="2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  <w:kern w:val="2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  <w:kern w:val="2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2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  <w:bCs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57B6D20"/>
    <w:multiLevelType w:val="hybridMultilevel"/>
    <w:tmpl w:val="AA505FEE"/>
    <w:lvl w:ilvl="0" w:tplc="F7889FCA">
      <w:start w:val="1"/>
      <w:numFmt w:val="bullet"/>
      <w:lvlText w:val=""/>
      <w:lvlJc w:val="left"/>
      <w:pPr>
        <w:ind w:left="360" w:hanging="360"/>
      </w:pPr>
      <w:rPr>
        <w:rFonts w:ascii="Symbol" w:eastAsia="Times New Roman" w:hAnsi="Symbol" w:cs="Tahom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FD6A28"/>
    <w:multiLevelType w:val="hybridMultilevel"/>
    <w:tmpl w:val="169CC57C"/>
    <w:lvl w:ilvl="0" w:tplc="3998EC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/>
        <w:color w:val="000000" w:themeColor="text1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72D75"/>
    <w:multiLevelType w:val="hybridMultilevel"/>
    <w:tmpl w:val="697C301C"/>
    <w:lvl w:ilvl="0" w:tplc="B5E48B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4B4AE3"/>
    <w:multiLevelType w:val="hybridMultilevel"/>
    <w:tmpl w:val="3E42F4C0"/>
    <w:lvl w:ilvl="0" w:tplc="000E7E18">
      <w:start w:val="1"/>
      <w:numFmt w:val="decimal"/>
      <w:lvlText w:val="%1)"/>
      <w:lvlJc w:val="left"/>
      <w:pPr>
        <w:ind w:left="502" w:hanging="360"/>
      </w:pPr>
      <w:rPr>
        <w:b/>
        <w:i w:val="0"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>
      <w:start w:val="1"/>
      <w:numFmt w:val="lowerRoman"/>
      <w:lvlText w:val="%3."/>
      <w:lvlJc w:val="right"/>
      <w:pPr>
        <w:ind w:left="1942" w:hanging="180"/>
      </w:pPr>
    </w:lvl>
    <w:lvl w:ilvl="3" w:tplc="0410000F">
      <w:start w:val="1"/>
      <w:numFmt w:val="decimal"/>
      <w:lvlText w:val="%4."/>
      <w:lvlJc w:val="left"/>
      <w:pPr>
        <w:ind w:left="2662" w:hanging="360"/>
      </w:pPr>
    </w:lvl>
    <w:lvl w:ilvl="4" w:tplc="04100019">
      <w:start w:val="1"/>
      <w:numFmt w:val="lowerLetter"/>
      <w:lvlText w:val="%5."/>
      <w:lvlJc w:val="left"/>
      <w:pPr>
        <w:ind w:left="3382" w:hanging="360"/>
      </w:pPr>
    </w:lvl>
    <w:lvl w:ilvl="5" w:tplc="0410001B">
      <w:start w:val="1"/>
      <w:numFmt w:val="lowerRoman"/>
      <w:lvlText w:val="%6."/>
      <w:lvlJc w:val="right"/>
      <w:pPr>
        <w:ind w:left="4102" w:hanging="180"/>
      </w:pPr>
    </w:lvl>
    <w:lvl w:ilvl="6" w:tplc="0410000F">
      <w:start w:val="1"/>
      <w:numFmt w:val="decimal"/>
      <w:lvlText w:val="%7."/>
      <w:lvlJc w:val="left"/>
      <w:pPr>
        <w:ind w:left="4822" w:hanging="360"/>
      </w:pPr>
    </w:lvl>
    <w:lvl w:ilvl="7" w:tplc="04100019">
      <w:start w:val="1"/>
      <w:numFmt w:val="lowerLetter"/>
      <w:lvlText w:val="%8."/>
      <w:lvlJc w:val="left"/>
      <w:pPr>
        <w:ind w:left="5542" w:hanging="360"/>
      </w:pPr>
    </w:lvl>
    <w:lvl w:ilvl="8" w:tplc="0410001B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1B13E59"/>
    <w:multiLevelType w:val="hybridMultilevel"/>
    <w:tmpl w:val="1CF2B672"/>
    <w:lvl w:ilvl="0" w:tplc="AABC9826">
      <w:start w:val="1"/>
      <w:numFmt w:val="decimal"/>
      <w:lvlText w:val="%1."/>
      <w:lvlJc w:val="left"/>
      <w:pPr>
        <w:tabs>
          <w:tab w:val="num" w:pos="7449"/>
        </w:tabs>
        <w:ind w:left="7449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2415A7A"/>
    <w:multiLevelType w:val="hybridMultilevel"/>
    <w:tmpl w:val="15C2FFD8"/>
    <w:lvl w:ilvl="0" w:tplc="701EAB38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2BD6E44"/>
    <w:multiLevelType w:val="hybridMultilevel"/>
    <w:tmpl w:val="1CF2B672"/>
    <w:lvl w:ilvl="0" w:tplc="AABC982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3BA455A"/>
    <w:multiLevelType w:val="hybridMultilevel"/>
    <w:tmpl w:val="ED78B6A6"/>
    <w:lvl w:ilvl="0" w:tplc="B64282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915406"/>
    <w:multiLevelType w:val="hybridMultilevel"/>
    <w:tmpl w:val="49B86976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C394FE4"/>
    <w:multiLevelType w:val="hybridMultilevel"/>
    <w:tmpl w:val="F4C8344A"/>
    <w:lvl w:ilvl="0" w:tplc="E14CC4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783BF4"/>
    <w:multiLevelType w:val="singleLevel"/>
    <w:tmpl w:val="A0B60E2E"/>
    <w:lvl w:ilvl="0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  <w:sz w:val="36"/>
        <w:szCs w:val="36"/>
      </w:rPr>
    </w:lvl>
  </w:abstractNum>
  <w:abstractNum w:abstractNumId="15">
    <w:nsid w:val="35FE217B"/>
    <w:multiLevelType w:val="hybridMultilevel"/>
    <w:tmpl w:val="F23C9112"/>
    <w:lvl w:ilvl="0" w:tplc="028E63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202429"/>
        <w:sz w:val="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5629C8"/>
    <w:multiLevelType w:val="hybridMultilevel"/>
    <w:tmpl w:val="A2A2BA00"/>
    <w:lvl w:ilvl="0" w:tplc="AABC98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F4C0D2B"/>
    <w:multiLevelType w:val="hybridMultilevel"/>
    <w:tmpl w:val="D908BA9E"/>
    <w:lvl w:ilvl="0" w:tplc="FFFFFFFF">
      <w:start w:val="1"/>
      <w:numFmt w:val="decimal"/>
      <w:lvlText w:val="%1."/>
      <w:lvlJc w:val="left"/>
      <w:pPr>
        <w:ind w:left="1108" w:hanging="360"/>
      </w:pPr>
      <w:rPr>
        <w:rFonts w:ascii="Calibri" w:hAnsi="Calibri" w:cs="Times New Roman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828" w:hanging="360"/>
      </w:pPr>
    </w:lvl>
    <w:lvl w:ilvl="2" w:tplc="FFFFFFFF">
      <w:start w:val="1"/>
      <w:numFmt w:val="lowerRoman"/>
      <w:lvlText w:val="%3."/>
      <w:lvlJc w:val="right"/>
      <w:pPr>
        <w:ind w:left="2548" w:hanging="180"/>
      </w:pPr>
    </w:lvl>
    <w:lvl w:ilvl="3" w:tplc="FFFFFFFF">
      <w:start w:val="1"/>
      <w:numFmt w:val="decimal"/>
      <w:lvlText w:val="%4."/>
      <w:lvlJc w:val="left"/>
      <w:pPr>
        <w:ind w:left="3268" w:hanging="360"/>
      </w:pPr>
    </w:lvl>
    <w:lvl w:ilvl="4" w:tplc="FFFFFFFF">
      <w:start w:val="1"/>
      <w:numFmt w:val="lowerLetter"/>
      <w:lvlText w:val="%5."/>
      <w:lvlJc w:val="left"/>
      <w:pPr>
        <w:ind w:left="3988" w:hanging="360"/>
      </w:pPr>
    </w:lvl>
    <w:lvl w:ilvl="5" w:tplc="FFFFFFFF">
      <w:start w:val="1"/>
      <w:numFmt w:val="lowerRoman"/>
      <w:lvlText w:val="%6."/>
      <w:lvlJc w:val="right"/>
      <w:pPr>
        <w:ind w:left="4708" w:hanging="180"/>
      </w:pPr>
    </w:lvl>
    <w:lvl w:ilvl="6" w:tplc="FFFFFFFF">
      <w:start w:val="1"/>
      <w:numFmt w:val="decimal"/>
      <w:lvlText w:val="%7."/>
      <w:lvlJc w:val="left"/>
      <w:pPr>
        <w:ind w:left="5428" w:hanging="360"/>
      </w:pPr>
    </w:lvl>
    <w:lvl w:ilvl="7" w:tplc="FFFFFFFF">
      <w:start w:val="1"/>
      <w:numFmt w:val="lowerLetter"/>
      <w:lvlText w:val="%8."/>
      <w:lvlJc w:val="left"/>
      <w:pPr>
        <w:ind w:left="6148" w:hanging="360"/>
      </w:pPr>
    </w:lvl>
    <w:lvl w:ilvl="8" w:tplc="FFFFFFFF">
      <w:start w:val="1"/>
      <w:numFmt w:val="lowerRoman"/>
      <w:lvlText w:val="%9."/>
      <w:lvlJc w:val="right"/>
      <w:pPr>
        <w:ind w:left="6868" w:hanging="180"/>
      </w:pPr>
    </w:lvl>
  </w:abstractNum>
  <w:abstractNum w:abstractNumId="18">
    <w:nsid w:val="447C0032"/>
    <w:multiLevelType w:val="hybridMultilevel"/>
    <w:tmpl w:val="803C2520"/>
    <w:lvl w:ilvl="0" w:tplc="04100005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9">
    <w:nsid w:val="451F774C"/>
    <w:multiLevelType w:val="hybridMultilevel"/>
    <w:tmpl w:val="6C1CE6CC"/>
    <w:lvl w:ilvl="0" w:tplc="04100017">
      <w:start w:val="1"/>
      <w:numFmt w:val="lowerLetter"/>
      <w:lvlText w:val="%1)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F53B70"/>
    <w:multiLevelType w:val="hybridMultilevel"/>
    <w:tmpl w:val="A2A2BA00"/>
    <w:lvl w:ilvl="0" w:tplc="AABC98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ABB2C29"/>
    <w:multiLevelType w:val="multilevel"/>
    <w:tmpl w:val="CDF24FDE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</w:abstractNum>
  <w:abstractNum w:abstractNumId="22">
    <w:nsid w:val="4B34402D"/>
    <w:multiLevelType w:val="hybridMultilevel"/>
    <w:tmpl w:val="A2CE41B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4C7A2D8F"/>
    <w:multiLevelType w:val="hybridMultilevel"/>
    <w:tmpl w:val="0FB4BE96"/>
    <w:lvl w:ilvl="0" w:tplc="7F7E8C8E">
      <w:start w:val="14"/>
      <w:numFmt w:val="bullet"/>
      <w:lvlText w:val="-"/>
      <w:lvlJc w:val="left"/>
      <w:pPr>
        <w:ind w:left="1571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515453AD"/>
    <w:multiLevelType w:val="hybridMultilevel"/>
    <w:tmpl w:val="C0E6C40C"/>
    <w:lvl w:ilvl="0" w:tplc="0410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5">
    <w:nsid w:val="570A5CD7"/>
    <w:multiLevelType w:val="hybridMultilevel"/>
    <w:tmpl w:val="DDCED7BA"/>
    <w:lvl w:ilvl="0" w:tplc="04100005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26">
    <w:nsid w:val="58080127"/>
    <w:multiLevelType w:val="hybridMultilevel"/>
    <w:tmpl w:val="571C5E18"/>
    <w:lvl w:ilvl="0" w:tplc="F4C01446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ED27B07"/>
    <w:multiLevelType w:val="hybridMultilevel"/>
    <w:tmpl w:val="3558E12C"/>
    <w:lvl w:ilvl="0" w:tplc="3710E6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EE4BD3"/>
    <w:multiLevelType w:val="hybridMultilevel"/>
    <w:tmpl w:val="45E4900C"/>
    <w:lvl w:ilvl="0" w:tplc="A9C0DE5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68AD024A"/>
    <w:multiLevelType w:val="hybridMultilevel"/>
    <w:tmpl w:val="026677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EA5392"/>
    <w:multiLevelType w:val="hybridMultilevel"/>
    <w:tmpl w:val="2572CB0C"/>
    <w:lvl w:ilvl="0" w:tplc="6BFC15E4">
      <w:start w:val="14"/>
      <w:numFmt w:val="bullet"/>
      <w:lvlText w:val="-"/>
      <w:lvlJc w:val="left"/>
      <w:pPr>
        <w:ind w:left="1275" w:hanging="360"/>
      </w:pPr>
      <w:rPr>
        <w:rFonts w:ascii="Tahoma" w:eastAsia="Calibri" w:hAnsi="Tahoma" w:cs="Tahoma" w:hint="default"/>
        <w:strike w:val="0"/>
      </w:rPr>
    </w:lvl>
    <w:lvl w:ilvl="1" w:tplc="0410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1">
    <w:nsid w:val="6FB95FD3"/>
    <w:multiLevelType w:val="hybridMultilevel"/>
    <w:tmpl w:val="1CF2B672"/>
    <w:lvl w:ilvl="0" w:tplc="AABC982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351446F"/>
    <w:multiLevelType w:val="hybridMultilevel"/>
    <w:tmpl w:val="A2A2BA00"/>
    <w:lvl w:ilvl="0" w:tplc="AABC98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88E329D"/>
    <w:multiLevelType w:val="hybridMultilevel"/>
    <w:tmpl w:val="F4620FE4"/>
    <w:lvl w:ilvl="0" w:tplc="0410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>
    <w:nsid w:val="788F5CD1"/>
    <w:multiLevelType w:val="hybridMultilevel"/>
    <w:tmpl w:val="85A0F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525BB5"/>
    <w:multiLevelType w:val="hybridMultilevel"/>
    <w:tmpl w:val="1CF2B672"/>
    <w:lvl w:ilvl="0" w:tplc="AABC982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7E600EE6"/>
    <w:multiLevelType w:val="hybridMultilevel"/>
    <w:tmpl w:val="57CC9216"/>
    <w:lvl w:ilvl="0" w:tplc="810875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821274"/>
    <w:multiLevelType w:val="hybridMultilevel"/>
    <w:tmpl w:val="3FAE69B6"/>
    <w:lvl w:ilvl="0" w:tplc="0410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9">
    <w:nsid w:val="7EC93D68"/>
    <w:multiLevelType w:val="hybridMultilevel"/>
    <w:tmpl w:val="10004F8E"/>
    <w:lvl w:ilvl="0" w:tplc="EE3E6500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18"/>
  </w:num>
  <w:num w:numId="4">
    <w:abstractNumId w:val="30"/>
  </w:num>
  <w:num w:numId="5">
    <w:abstractNumId w:val="23"/>
  </w:num>
  <w:num w:numId="6">
    <w:abstractNumId w:val="3"/>
  </w:num>
  <w:num w:numId="7">
    <w:abstractNumId w:val="33"/>
  </w:num>
  <w:num w:numId="8">
    <w:abstractNumId w:val="34"/>
  </w:num>
  <w:num w:numId="9">
    <w:abstractNumId w:val="5"/>
  </w:num>
  <w:num w:numId="10">
    <w:abstractNumId w:val="38"/>
  </w:num>
  <w:num w:numId="11">
    <w:abstractNumId w:val="21"/>
  </w:num>
  <w:num w:numId="12">
    <w:abstractNumId w:val="4"/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2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6"/>
  </w:num>
  <w:num w:numId="22">
    <w:abstractNumId w:val="15"/>
  </w:num>
  <w:num w:numId="23">
    <w:abstractNumId w:val="6"/>
  </w:num>
  <w:num w:numId="24">
    <w:abstractNumId w:val="25"/>
  </w:num>
  <w:num w:numId="25">
    <w:abstractNumId w:val="13"/>
  </w:num>
  <w:num w:numId="26">
    <w:abstractNumId w:val="37"/>
  </w:num>
  <w:num w:numId="27">
    <w:abstractNumId w:val="11"/>
  </w:num>
  <w:num w:numId="28">
    <w:abstractNumId w:val="28"/>
  </w:num>
  <w:num w:numId="29">
    <w:abstractNumId w:val="36"/>
  </w:num>
  <w:num w:numId="30">
    <w:abstractNumId w:val="31"/>
  </w:num>
  <w:num w:numId="31">
    <w:abstractNumId w:val="10"/>
  </w:num>
  <w:num w:numId="32">
    <w:abstractNumId w:val="39"/>
  </w:num>
  <w:num w:numId="33">
    <w:abstractNumId w:val="14"/>
  </w:num>
  <w:num w:numId="34">
    <w:abstractNumId w:val="8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12"/>
  </w:num>
  <w:num w:numId="38">
    <w:abstractNumId w:val="20"/>
  </w:num>
  <w:num w:numId="39">
    <w:abstractNumId w:val="3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o Coppola">
    <w15:presenceInfo w15:providerId="AD" w15:userId="S::mario.coppola@sportesalute.eu::9e83a63e-6ef1-4852-8a51-e4642eb57d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ocumentProtection w:edit="forms" w:enforcement="1" w:cryptProviderType="rsaFull" w:cryptAlgorithmClass="hash" w:cryptAlgorithmType="typeAny" w:cryptAlgorithmSid="4" w:cryptSpinCount="100000" w:hash="gnZiFJfjK0kMZDgX9rH+npVDsmE=" w:salt="VuFaKZpqpvbaH9ABqmo3Xw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F72"/>
    <w:rsid w:val="00002215"/>
    <w:rsid w:val="00002DD0"/>
    <w:rsid w:val="000031FE"/>
    <w:rsid w:val="00006E0F"/>
    <w:rsid w:val="00010A4C"/>
    <w:rsid w:val="00010FFD"/>
    <w:rsid w:val="00012B8C"/>
    <w:rsid w:val="00012FC8"/>
    <w:rsid w:val="000204CF"/>
    <w:rsid w:val="000212C3"/>
    <w:rsid w:val="00021495"/>
    <w:rsid w:val="00021D83"/>
    <w:rsid w:val="000248EC"/>
    <w:rsid w:val="00025EBC"/>
    <w:rsid w:val="0002635A"/>
    <w:rsid w:val="00026C9E"/>
    <w:rsid w:val="00026CB3"/>
    <w:rsid w:val="00026DFC"/>
    <w:rsid w:val="000311B7"/>
    <w:rsid w:val="00032395"/>
    <w:rsid w:val="00035EB3"/>
    <w:rsid w:val="0003707C"/>
    <w:rsid w:val="000374D2"/>
    <w:rsid w:val="0004285A"/>
    <w:rsid w:val="000436EF"/>
    <w:rsid w:val="00047637"/>
    <w:rsid w:val="00050A0D"/>
    <w:rsid w:val="00052B63"/>
    <w:rsid w:val="00052F2F"/>
    <w:rsid w:val="00053FEB"/>
    <w:rsid w:val="00054844"/>
    <w:rsid w:val="00054B14"/>
    <w:rsid w:val="00055145"/>
    <w:rsid w:val="000554AE"/>
    <w:rsid w:val="00055F14"/>
    <w:rsid w:val="000569EF"/>
    <w:rsid w:val="00057E46"/>
    <w:rsid w:val="00057F84"/>
    <w:rsid w:val="00060D91"/>
    <w:rsid w:val="00063D48"/>
    <w:rsid w:val="000645DD"/>
    <w:rsid w:val="0006590D"/>
    <w:rsid w:val="00065923"/>
    <w:rsid w:val="000675E0"/>
    <w:rsid w:val="00071079"/>
    <w:rsid w:val="00074764"/>
    <w:rsid w:val="000774D3"/>
    <w:rsid w:val="00077ACD"/>
    <w:rsid w:val="000843E3"/>
    <w:rsid w:val="000844BE"/>
    <w:rsid w:val="000850DA"/>
    <w:rsid w:val="00085CD5"/>
    <w:rsid w:val="00086713"/>
    <w:rsid w:val="00087D3A"/>
    <w:rsid w:val="0009323A"/>
    <w:rsid w:val="00094BF9"/>
    <w:rsid w:val="000969EE"/>
    <w:rsid w:val="000974BA"/>
    <w:rsid w:val="000A1662"/>
    <w:rsid w:val="000A3404"/>
    <w:rsid w:val="000A567F"/>
    <w:rsid w:val="000A5CEC"/>
    <w:rsid w:val="000A64E4"/>
    <w:rsid w:val="000A6DBB"/>
    <w:rsid w:val="000A6F73"/>
    <w:rsid w:val="000B0787"/>
    <w:rsid w:val="000B29F6"/>
    <w:rsid w:val="000B3A5B"/>
    <w:rsid w:val="000B43B6"/>
    <w:rsid w:val="000B44BD"/>
    <w:rsid w:val="000B66D5"/>
    <w:rsid w:val="000B7231"/>
    <w:rsid w:val="000B76A6"/>
    <w:rsid w:val="000C1E6D"/>
    <w:rsid w:val="000C21A8"/>
    <w:rsid w:val="000C2DDC"/>
    <w:rsid w:val="000C33E6"/>
    <w:rsid w:val="000C36D8"/>
    <w:rsid w:val="000C3878"/>
    <w:rsid w:val="000D05D3"/>
    <w:rsid w:val="000D13AE"/>
    <w:rsid w:val="000D141B"/>
    <w:rsid w:val="000D27D6"/>
    <w:rsid w:val="000D293D"/>
    <w:rsid w:val="000D305B"/>
    <w:rsid w:val="000D3519"/>
    <w:rsid w:val="000D424D"/>
    <w:rsid w:val="000D4878"/>
    <w:rsid w:val="000D4D8A"/>
    <w:rsid w:val="000D55CC"/>
    <w:rsid w:val="000D6A2F"/>
    <w:rsid w:val="000D70E8"/>
    <w:rsid w:val="000E18A7"/>
    <w:rsid w:val="000E21A1"/>
    <w:rsid w:val="000E4200"/>
    <w:rsid w:val="000E43F8"/>
    <w:rsid w:val="000E459A"/>
    <w:rsid w:val="000E59DA"/>
    <w:rsid w:val="000E6E98"/>
    <w:rsid w:val="000E7732"/>
    <w:rsid w:val="000E7F59"/>
    <w:rsid w:val="000F0582"/>
    <w:rsid w:val="000F0A93"/>
    <w:rsid w:val="000F0B70"/>
    <w:rsid w:val="000F104E"/>
    <w:rsid w:val="000F1BBC"/>
    <w:rsid w:val="000F1CE9"/>
    <w:rsid w:val="000F25DE"/>
    <w:rsid w:val="000F3DA9"/>
    <w:rsid w:val="000F4A7D"/>
    <w:rsid w:val="000F4EFC"/>
    <w:rsid w:val="000F5D36"/>
    <w:rsid w:val="000F7EFF"/>
    <w:rsid w:val="001001FE"/>
    <w:rsid w:val="00100C65"/>
    <w:rsid w:val="00101B98"/>
    <w:rsid w:val="001032AD"/>
    <w:rsid w:val="00103940"/>
    <w:rsid w:val="00106C91"/>
    <w:rsid w:val="00110573"/>
    <w:rsid w:val="00110FCF"/>
    <w:rsid w:val="00111CDB"/>
    <w:rsid w:val="0011233A"/>
    <w:rsid w:val="00112387"/>
    <w:rsid w:val="00113E8D"/>
    <w:rsid w:val="00115152"/>
    <w:rsid w:val="00117A3D"/>
    <w:rsid w:val="001226E6"/>
    <w:rsid w:val="00124E24"/>
    <w:rsid w:val="00125315"/>
    <w:rsid w:val="00126249"/>
    <w:rsid w:val="00126CFE"/>
    <w:rsid w:val="0013196E"/>
    <w:rsid w:val="00135895"/>
    <w:rsid w:val="0013724E"/>
    <w:rsid w:val="00140DF4"/>
    <w:rsid w:val="0014331E"/>
    <w:rsid w:val="00143A2D"/>
    <w:rsid w:val="00146432"/>
    <w:rsid w:val="00146F13"/>
    <w:rsid w:val="00151A2E"/>
    <w:rsid w:val="00152357"/>
    <w:rsid w:val="001536F5"/>
    <w:rsid w:val="001551A8"/>
    <w:rsid w:val="00162406"/>
    <w:rsid w:val="00163150"/>
    <w:rsid w:val="00163DF7"/>
    <w:rsid w:val="00164600"/>
    <w:rsid w:val="00164778"/>
    <w:rsid w:val="001664E5"/>
    <w:rsid w:val="00166F28"/>
    <w:rsid w:val="00171428"/>
    <w:rsid w:val="00175AEC"/>
    <w:rsid w:val="001765A2"/>
    <w:rsid w:val="00177F4A"/>
    <w:rsid w:val="00180DAC"/>
    <w:rsid w:val="00180F56"/>
    <w:rsid w:val="00180FE5"/>
    <w:rsid w:val="00180FF3"/>
    <w:rsid w:val="00181882"/>
    <w:rsid w:val="00182826"/>
    <w:rsid w:val="00182F1A"/>
    <w:rsid w:val="00183942"/>
    <w:rsid w:val="00185724"/>
    <w:rsid w:val="00186126"/>
    <w:rsid w:val="00190766"/>
    <w:rsid w:val="001914E0"/>
    <w:rsid w:val="00191BF4"/>
    <w:rsid w:val="0019345D"/>
    <w:rsid w:val="00193DC1"/>
    <w:rsid w:val="001943A7"/>
    <w:rsid w:val="00196036"/>
    <w:rsid w:val="0019720E"/>
    <w:rsid w:val="001A1118"/>
    <w:rsid w:val="001A24A1"/>
    <w:rsid w:val="001A2788"/>
    <w:rsid w:val="001A4190"/>
    <w:rsid w:val="001A555C"/>
    <w:rsid w:val="001A68C6"/>
    <w:rsid w:val="001A7257"/>
    <w:rsid w:val="001B593B"/>
    <w:rsid w:val="001C15DA"/>
    <w:rsid w:val="001C1DFA"/>
    <w:rsid w:val="001C7D0E"/>
    <w:rsid w:val="001D0188"/>
    <w:rsid w:val="001D3303"/>
    <w:rsid w:val="001D3EE0"/>
    <w:rsid w:val="001D4629"/>
    <w:rsid w:val="001D4B0D"/>
    <w:rsid w:val="001D6AE2"/>
    <w:rsid w:val="001E0306"/>
    <w:rsid w:val="001E0B29"/>
    <w:rsid w:val="001E2B6F"/>
    <w:rsid w:val="001E4055"/>
    <w:rsid w:val="001E427B"/>
    <w:rsid w:val="001E7200"/>
    <w:rsid w:val="001E7A95"/>
    <w:rsid w:val="001F1910"/>
    <w:rsid w:val="001F4395"/>
    <w:rsid w:val="001F495B"/>
    <w:rsid w:val="001F57E3"/>
    <w:rsid w:val="00200D12"/>
    <w:rsid w:val="00201282"/>
    <w:rsid w:val="00202148"/>
    <w:rsid w:val="00202FF1"/>
    <w:rsid w:val="00203777"/>
    <w:rsid w:val="00205312"/>
    <w:rsid w:val="00205614"/>
    <w:rsid w:val="00206CC3"/>
    <w:rsid w:val="0020758D"/>
    <w:rsid w:val="002079DC"/>
    <w:rsid w:val="00210871"/>
    <w:rsid w:val="00210E4B"/>
    <w:rsid w:val="00212DD4"/>
    <w:rsid w:val="00212E7F"/>
    <w:rsid w:val="00214521"/>
    <w:rsid w:val="0021580F"/>
    <w:rsid w:val="002161A6"/>
    <w:rsid w:val="00216457"/>
    <w:rsid w:val="002166D3"/>
    <w:rsid w:val="0021787F"/>
    <w:rsid w:val="00217D3C"/>
    <w:rsid w:val="00221ED3"/>
    <w:rsid w:val="002223B8"/>
    <w:rsid w:val="00223939"/>
    <w:rsid w:val="00224024"/>
    <w:rsid w:val="00227227"/>
    <w:rsid w:val="002275CD"/>
    <w:rsid w:val="002279BC"/>
    <w:rsid w:val="00230328"/>
    <w:rsid w:val="00230E31"/>
    <w:rsid w:val="0023106C"/>
    <w:rsid w:val="002337FF"/>
    <w:rsid w:val="00235499"/>
    <w:rsid w:val="002360F7"/>
    <w:rsid w:val="00237BCE"/>
    <w:rsid w:val="002412AE"/>
    <w:rsid w:val="00241655"/>
    <w:rsid w:val="002466C1"/>
    <w:rsid w:val="00250D1D"/>
    <w:rsid w:val="00252610"/>
    <w:rsid w:val="00254314"/>
    <w:rsid w:val="00254DC0"/>
    <w:rsid w:val="00257C71"/>
    <w:rsid w:val="002617A6"/>
    <w:rsid w:val="0026360E"/>
    <w:rsid w:val="00263AFE"/>
    <w:rsid w:val="00265ABC"/>
    <w:rsid w:val="0027019F"/>
    <w:rsid w:val="00272F85"/>
    <w:rsid w:val="0027350C"/>
    <w:rsid w:val="00273C77"/>
    <w:rsid w:val="00276D94"/>
    <w:rsid w:val="00277DE6"/>
    <w:rsid w:val="002802F5"/>
    <w:rsid w:val="002803F4"/>
    <w:rsid w:val="00280F2D"/>
    <w:rsid w:val="00280F4F"/>
    <w:rsid w:val="00281D7C"/>
    <w:rsid w:val="002826AF"/>
    <w:rsid w:val="00282A49"/>
    <w:rsid w:val="00283024"/>
    <w:rsid w:val="00283925"/>
    <w:rsid w:val="00284D3C"/>
    <w:rsid w:val="002850CC"/>
    <w:rsid w:val="00285281"/>
    <w:rsid w:val="00287085"/>
    <w:rsid w:val="00287347"/>
    <w:rsid w:val="00287B95"/>
    <w:rsid w:val="00287D7B"/>
    <w:rsid w:val="00290487"/>
    <w:rsid w:val="002908D5"/>
    <w:rsid w:val="00290ECD"/>
    <w:rsid w:val="00291A19"/>
    <w:rsid w:val="00292B9D"/>
    <w:rsid w:val="0029733A"/>
    <w:rsid w:val="00297C11"/>
    <w:rsid w:val="002A0D87"/>
    <w:rsid w:val="002A1A61"/>
    <w:rsid w:val="002A1B29"/>
    <w:rsid w:val="002A4C7B"/>
    <w:rsid w:val="002A50C5"/>
    <w:rsid w:val="002B2AAC"/>
    <w:rsid w:val="002B2AB5"/>
    <w:rsid w:val="002B2B8B"/>
    <w:rsid w:val="002B3DA2"/>
    <w:rsid w:val="002B4604"/>
    <w:rsid w:val="002B4932"/>
    <w:rsid w:val="002B56BC"/>
    <w:rsid w:val="002B782C"/>
    <w:rsid w:val="002C5B62"/>
    <w:rsid w:val="002D003D"/>
    <w:rsid w:val="002D0231"/>
    <w:rsid w:val="002D062B"/>
    <w:rsid w:val="002D1281"/>
    <w:rsid w:val="002D276F"/>
    <w:rsid w:val="002D471B"/>
    <w:rsid w:val="002D550C"/>
    <w:rsid w:val="002E381E"/>
    <w:rsid w:val="002E3972"/>
    <w:rsid w:val="002E4DC0"/>
    <w:rsid w:val="002E6942"/>
    <w:rsid w:val="002E7874"/>
    <w:rsid w:val="002E7B86"/>
    <w:rsid w:val="002F097C"/>
    <w:rsid w:val="002F0C2B"/>
    <w:rsid w:val="002F1604"/>
    <w:rsid w:val="002F61BB"/>
    <w:rsid w:val="002F68B2"/>
    <w:rsid w:val="002F7C78"/>
    <w:rsid w:val="002F7F9F"/>
    <w:rsid w:val="00300CAC"/>
    <w:rsid w:val="003012C9"/>
    <w:rsid w:val="003023F0"/>
    <w:rsid w:val="00304A60"/>
    <w:rsid w:val="00305DCE"/>
    <w:rsid w:val="00306B04"/>
    <w:rsid w:val="00310F38"/>
    <w:rsid w:val="00314920"/>
    <w:rsid w:val="00321758"/>
    <w:rsid w:val="00322A94"/>
    <w:rsid w:val="00322B20"/>
    <w:rsid w:val="00324991"/>
    <w:rsid w:val="00325635"/>
    <w:rsid w:val="00326031"/>
    <w:rsid w:val="00327CCD"/>
    <w:rsid w:val="003310B9"/>
    <w:rsid w:val="00332430"/>
    <w:rsid w:val="003328CA"/>
    <w:rsid w:val="003357A3"/>
    <w:rsid w:val="003362D7"/>
    <w:rsid w:val="003372F1"/>
    <w:rsid w:val="0034102E"/>
    <w:rsid w:val="00343415"/>
    <w:rsid w:val="00345239"/>
    <w:rsid w:val="0034670A"/>
    <w:rsid w:val="00347148"/>
    <w:rsid w:val="00350780"/>
    <w:rsid w:val="00351EFF"/>
    <w:rsid w:val="0035423A"/>
    <w:rsid w:val="0035438F"/>
    <w:rsid w:val="00355193"/>
    <w:rsid w:val="00357C27"/>
    <w:rsid w:val="00360455"/>
    <w:rsid w:val="00361328"/>
    <w:rsid w:val="00361594"/>
    <w:rsid w:val="003631BE"/>
    <w:rsid w:val="00364BCB"/>
    <w:rsid w:val="00365293"/>
    <w:rsid w:val="00366432"/>
    <w:rsid w:val="00370BAE"/>
    <w:rsid w:val="00371C6F"/>
    <w:rsid w:val="003731E1"/>
    <w:rsid w:val="00373DC6"/>
    <w:rsid w:val="00373FF6"/>
    <w:rsid w:val="00375F9D"/>
    <w:rsid w:val="0037679E"/>
    <w:rsid w:val="003779D3"/>
    <w:rsid w:val="00377A64"/>
    <w:rsid w:val="00377B42"/>
    <w:rsid w:val="00380ABD"/>
    <w:rsid w:val="003816BD"/>
    <w:rsid w:val="003819A6"/>
    <w:rsid w:val="00385ED1"/>
    <w:rsid w:val="00386DB0"/>
    <w:rsid w:val="003873C6"/>
    <w:rsid w:val="00390348"/>
    <w:rsid w:val="00395113"/>
    <w:rsid w:val="0039525F"/>
    <w:rsid w:val="003953B3"/>
    <w:rsid w:val="00395AF0"/>
    <w:rsid w:val="0039701B"/>
    <w:rsid w:val="003A06FD"/>
    <w:rsid w:val="003A2745"/>
    <w:rsid w:val="003A28FD"/>
    <w:rsid w:val="003A30F0"/>
    <w:rsid w:val="003A4ED5"/>
    <w:rsid w:val="003A576C"/>
    <w:rsid w:val="003A5C20"/>
    <w:rsid w:val="003A6CD7"/>
    <w:rsid w:val="003B0CBF"/>
    <w:rsid w:val="003B54B0"/>
    <w:rsid w:val="003B6DFD"/>
    <w:rsid w:val="003B7F29"/>
    <w:rsid w:val="003C1FCB"/>
    <w:rsid w:val="003C41DC"/>
    <w:rsid w:val="003C44A5"/>
    <w:rsid w:val="003C45E7"/>
    <w:rsid w:val="003C6B7F"/>
    <w:rsid w:val="003C7025"/>
    <w:rsid w:val="003C706E"/>
    <w:rsid w:val="003D070D"/>
    <w:rsid w:val="003D30FF"/>
    <w:rsid w:val="003D4315"/>
    <w:rsid w:val="003D4D0D"/>
    <w:rsid w:val="003D6774"/>
    <w:rsid w:val="003D7C83"/>
    <w:rsid w:val="003E1BA5"/>
    <w:rsid w:val="003E24F1"/>
    <w:rsid w:val="003E29A8"/>
    <w:rsid w:val="003E30E8"/>
    <w:rsid w:val="003E5DAD"/>
    <w:rsid w:val="003E696C"/>
    <w:rsid w:val="003E7180"/>
    <w:rsid w:val="003F0A76"/>
    <w:rsid w:val="003F1C4D"/>
    <w:rsid w:val="003F2755"/>
    <w:rsid w:val="003F3540"/>
    <w:rsid w:val="003F3E94"/>
    <w:rsid w:val="003F4450"/>
    <w:rsid w:val="003F7743"/>
    <w:rsid w:val="00400313"/>
    <w:rsid w:val="004009A1"/>
    <w:rsid w:val="0040100F"/>
    <w:rsid w:val="004010B9"/>
    <w:rsid w:val="004017A2"/>
    <w:rsid w:val="00402234"/>
    <w:rsid w:val="004067CD"/>
    <w:rsid w:val="00407378"/>
    <w:rsid w:val="004113F5"/>
    <w:rsid w:val="0041443F"/>
    <w:rsid w:val="0041518B"/>
    <w:rsid w:val="00415229"/>
    <w:rsid w:val="004153AD"/>
    <w:rsid w:val="004160C5"/>
    <w:rsid w:val="0042123A"/>
    <w:rsid w:val="00423845"/>
    <w:rsid w:val="00423FBC"/>
    <w:rsid w:val="0042529D"/>
    <w:rsid w:val="00425F65"/>
    <w:rsid w:val="004265A5"/>
    <w:rsid w:val="0042738E"/>
    <w:rsid w:val="004305A9"/>
    <w:rsid w:val="004310F8"/>
    <w:rsid w:val="004318CA"/>
    <w:rsid w:val="00431940"/>
    <w:rsid w:val="0043377F"/>
    <w:rsid w:val="00434357"/>
    <w:rsid w:val="004347A8"/>
    <w:rsid w:val="004350E1"/>
    <w:rsid w:val="00437C6D"/>
    <w:rsid w:val="00437DC1"/>
    <w:rsid w:val="00437EFD"/>
    <w:rsid w:val="004417EB"/>
    <w:rsid w:val="0044503F"/>
    <w:rsid w:val="00445352"/>
    <w:rsid w:val="00445437"/>
    <w:rsid w:val="0044639F"/>
    <w:rsid w:val="00446654"/>
    <w:rsid w:val="00446DEA"/>
    <w:rsid w:val="004502E4"/>
    <w:rsid w:val="00450609"/>
    <w:rsid w:val="00451360"/>
    <w:rsid w:val="00452BBC"/>
    <w:rsid w:val="004549B8"/>
    <w:rsid w:val="0045687F"/>
    <w:rsid w:val="00460A6C"/>
    <w:rsid w:val="0046158A"/>
    <w:rsid w:val="0046321D"/>
    <w:rsid w:val="0046347A"/>
    <w:rsid w:val="004647C6"/>
    <w:rsid w:val="00466604"/>
    <w:rsid w:val="004729FD"/>
    <w:rsid w:val="004753F9"/>
    <w:rsid w:val="00481EF4"/>
    <w:rsid w:val="004821D7"/>
    <w:rsid w:val="004832C0"/>
    <w:rsid w:val="00484863"/>
    <w:rsid w:val="0048684C"/>
    <w:rsid w:val="00486E92"/>
    <w:rsid w:val="0048762C"/>
    <w:rsid w:val="00496E81"/>
    <w:rsid w:val="00497E69"/>
    <w:rsid w:val="004A0160"/>
    <w:rsid w:val="004A22C4"/>
    <w:rsid w:val="004A6B80"/>
    <w:rsid w:val="004A6E25"/>
    <w:rsid w:val="004A6F29"/>
    <w:rsid w:val="004A7383"/>
    <w:rsid w:val="004B0D92"/>
    <w:rsid w:val="004B12DD"/>
    <w:rsid w:val="004B14ED"/>
    <w:rsid w:val="004B3B2E"/>
    <w:rsid w:val="004B4CAF"/>
    <w:rsid w:val="004B613C"/>
    <w:rsid w:val="004B70ED"/>
    <w:rsid w:val="004B7EE4"/>
    <w:rsid w:val="004C0719"/>
    <w:rsid w:val="004C09BC"/>
    <w:rsid w:val="004C244A"/>
    <w:rsid w:val="004C2CF6"/>
    <w:rsid w:val="004C3859"/>
    <w:rsid w:val="004C3B3D"/>
    <w:rsid w:val="004C5974"/>
    <w:rsid w:val="004C6F10"/>
    <w:rsid w:val="004D0434"/>
    <w:rsid w:val="004D1A96"/>
    <w:rsid w:val="004D6538"/>
    <w:rsid w:val="004D6FD4"/>
    <w:rsid w:val="004E11CF"/>
    <w:rsid w:val="004E2B4F"/>
    <w:rsid w:val="004E2E62"/>
    <w:rsid w:val="004E3E75"/>
    <w:rsid w:val="004E5800"/>
    <w:rsid w:val="004E5CCC"/>
    <w:rsid w:val="004F170C"/>
    <w:rsid w:val="004F173E"/>
    <w:rsid w:val="004F17B1"/>
    <w:rsid w:val="004F1C7A"/>
    <w:rsid w:val="004F2E73"/>
    <w:rsid w:val="004F2F4D"/>
    <w:rsid w:val="004F2FAD"/>
    <w:rsid w:val="004F3343"/>
    <w:rsid w:val="004F6DCB"/>
    <w:rsid w:val="0050013B"/>
    <w:rsid w:val="00503FA2"/>
    <w:rsid w:val="00505E4E"/>
    <w:rsid w:val="005072B5"/>
    <w:rsid w:val="00507A43"/>
    <w:rsid w:val="00507F79"/>
    <w:rsid w:val="00511131"/>
    <w:rsid w:val="005123EE"/>
    <w:rsid w:val="00512B31"/>
    <w:rsid w:val="0051370B"/>
    <w:rsid w:val="00517AED"/>
    <w:rsid w:val="00520DEF"/>
    <w:rsid w:val="005212D9"/>
    <w:rsid w:val="00522312"/>
    <w:rsid w:val="00522679"/>
    <w:rsid w:val="00522E88"/>
    <w:rsid w:val="005233C1"/>
    <w:rsid w:val="00524CB3"/>
    <w:rsid w:val="005252B6"/>
    <w:rsid w:val="00525ABC"/>
    <w:rsid w:val="0052777F"/>
    <w:rsid w:val="00527B9E"/>
    <w:rsid w:val="005307F1"/>
    <w:rsid w:val="00530ACF"/>
    <w:rsid w:val="00530F13"/>
    <w:rsid w:val="00532D38"/>
    <w:rsid w:val="00533FDF"/>
    <w:rsid w:val="005354D9"/>
    <w:rsid w:val="00536090"/>
    <w:rsid w:val="00536E45"/>
    <w:rsid w:val="00537747"/>
    <w:rsid w:val="00540F2E"/>
    <w:rsid w:val="00541147"/>
    <w:rsid w:val="005419E6"/>
    <w:rsid w:val="00541F1C"/>
    <w:rsid w:val="005428B6"/>
    <w:rsid w:val="00542A0B"/>
    <w:rsid w:val="00542B24"/>
    <w:rsid w:val="00543C38"/>
    <w:rsid w:val="00544674"/>
    <w:rsid w:val="005449CB"/>
    <w:rsid w:val="00546D13"/>
    <w:rsid w:val="00550663"/>
    <w:rsid w:val="00555CAA"/>
    <w:rsid w:val="00556140"/>
    <w:rsid w:val="00556720"/>
    <w:rsid w:val="00556A23"/>
    <w:rsid w:val="00556C67"/>
    <w:rsid w:val="0056011F"/>
    <w:rsid w:val="005612AA"/>
    <w:rsid w:val="005627D2"/>
    <w:rsid w:val="0056510A"/>
    <w:rsid w:val="0056649B"/>
    <w:rsid w:val="00573B9F"/>
    <w:rsid w:val="00573E0C"/>
    <w:rsid w:val="0057410B"/>
    <w:rsid w:val="00574777"/>
    <w:rsid w:val="00575721"/>
    <w:rsid w:val="00576E4E"/>
    <w:rsid w:val="0058031D"/>
    <w:rsid w:val="00581EE0"/>
    <w:rsid w:val="005833DB"/>
    <w:rsid w:val="005835AA"/>
    <w:rsid w:val="00583B44"/>
    <w:rsid w:val="005843D6"/>
    <w:rsid w:val="00584C3E"/>
    <w:rsid w:val="00590DA1"/>
    <w:rsid w:val="0059174E"/>
    <w:rsid w:val="00592A18"/>
    <w:rsid w:val="00593897"/>
    <w:rsid w:val="00595F4B"/>
    <w:rsid w:val="00596CF4"/>
    <w:rsid w:val="0059704B"/>
    <w:rsid w:val="005A2045"/>
    <w:rsid w:val="005A22CA"/>
    <w:rsid w:val="005A42CC"/>
    <w:rsid w:val="005A7595"/>
    <w:rsid w:val="005B024E"/>
    <w:rsid w:val="005B0D3E"/>
    <w:rsid w:val="005B208D"/>
    <w:rsid w:val="005B4EFE"/>
    <w:rsid w:val="005B5D72"/>
    <w:rsid w:val="005B6451"/>
    <w:rsid w:val="005B6F21"/>
    <w:rsid w:val="005C0867"/>
    <w:rsid w:val="005C2091"/>
    <w:rsid w:val="005C36ED"/>
    <w:rsid w:val="005C4BA1"/>
    <w:rsid w:val="005C4FD2"/>
    <w:rsid w:val="005C7C9D"/>
    <w:rsid w:val="005D0C6E"/>
    <w:rsid w:val="005D0FE3"/>
    <w:rsid w:val="005D2B12"/>
    <w:rsid w:val="005D37E4"/>
    <w:rsid w:val="005D3C45"/>
    <w:rsid w:val="005D5B55"/>
    <w:rsid w:val="005D6882"/>
    <w:rsid w:val="005E27CE"/>
    <w:rsid w:val="005E38E0"/>
    <w:rsid w:val="005E50BD"/>
    <w:rsid w:val="005E668C"/>
    <w:rsid w:val="005E66B0"/>
    <w:rsid w:val="005E7630"/>
    <w:rsid w:val="005E7BAB"/>
    <w:rsid w:val="005E7F1D"/>
    <w:rsid w:val="005F38A9"/>
    <w:rsid w:val="005F5148"/>
    <w:rsid w:val="00601E8A"/>
    <w:rsid w:val="006039A3"/>
    <w:rsid w:val="00603DDF"/>
    <w:rsid w:val="006046C6"/>
    <w:rsid w:val="00604D62"/>
    <w:rsid w:val="00605AC4"/>
    <w:rsid w:val="006116E8"/>
    <w:rsid w:val="00611C73"/>
    <w:rsid w:val="00614762"/>
    <w:rsid w:val="006151F2"/>
    <w:rsid w:val="00615DE0"/>
    <w:rsid w:val="00621C24"/>
    <w:rsid w:val="00623D22"/>
    <w:rsid w:val="00623F40"/>
    <w:rsid w:val="006247DD"/>
    <w:rsid w:val="00625D37"/>
    <w:rsid w:val="00631511"/>
    <w:rsid w:val="006320D6"/>
    <w:rsid w:val="00636A39"/>
    <w:rsid w:val="0064047D"/>
    <w:rsid w:val="00640E1C"/>
    <w:rsid w:val="00640F57"/>
    <w:rsid w:val="00642057"/>
    <w:rsid w:val="0064228D"/>
    <w:rsid w:val="00644BB9"/>
    <w:rsid w:val="00644F17"/>
    <w:rsid w:val="00645515"/>
    <w:rsid w:val="00646453"/>
    <w:rsid w:val="00646F87"/>
    <w:rsid w:val="006506D0"/>
    <w:rsid w:val="006525CC"/>
    <w:rsid w:val="00652E3F"/>
    <w:rsid w:val="00653301"/>
    <w:rsid w:val="0065344A"/>
    <w:rsid w:val="00653A5D"/>
    <w:rsid w:val="00654A51"/>
    <w:rsid w:val="00656980"/>
    <w:rsid w:val="00656ABC"/>
    <w:rsid w:val="00656B02"/>
    <w:rsid w:val="00656D39"/>
    <w:rsid w:val="006616C5"/>
    <w:rsid w:val="00662912"/>
    <w:rsid w:val="006646DA"/>
    <w:rsid w:val="00665990"/>
    <w:rsid w:val="00670D25"/>
    <w:rsid w:val="00673B4E"/>
    <w:rsid w:val="00674766"/>
    <w:rsid w:val="00675B5C"/>
    <w:rsid w:val="006762BD"/>
    <w:rsid w:val="006778CA"/>
    <w:rsid w:val="00677F9B"/>
    <w:rsid w:val="00681BAD"/>
    <w:rsid w:val="006865DB"/>
    <w:rsid w:val="0069119B"/>
    <w:rsid w:val="006916A0"/>
    <w:rsid w:val="00692196"/>
    <w:rsid w:val="00692787"/>
    <w:rsid w:val="00693423"/>
    <w:rsid w:val="006936A5"/>
    <w:rsid w:val="00693DC4"/>
    <w:rsid w:val="00694D0E"/>
    <w:rsid w:val="00695F21"/>
    <w:rsid w:val="00696656"/>
    <w:rsid w:val="00696669"/>
    <w:rsid w:val="006A139F"/>
    <w:rsid w:val="006A1944"/>
    <w:rsid w:val="006A2A9E"/>
    <w:rsid w:val="006A39B4"/>
    <w:rsid w:val="006A3D78"/>
    <w:rsid w:val="006A45F4"/>
    <w:rsid w:val="006A47A3"/>
    <w:rsid w:val="006A5EB3"/>
    <w:rsid w:val="006A7003"/>
    <w:rsid w:val="006A76DF"/>
    <w:rsid w:val="006B082D"/>
    <w:rsid w:val="006B2392"/>
    <w:rsid w:val="006B2D6F"/>
    <w:rsid w:val="006B3147"/>
    <w:rsid w:val="006B3155"/>
    <w:rsid w:val="006B33DD"/>
    <w:rsid w:val="006B6F04"/>
    <w:rsid w:val="006C0187"/>
    <w:rsid w:val="006C163B"/>
    <w:rsid w:val="006C1917"/>
    <w:rsid w:val="006C2D06"/>
    <w:rsid w:val="006C5C86"/>
    <w:rsid w:val="006C6463"/>
    <w:rsid w:val="006C6620"/>
    <w:rsid w:val="006C7869"/>
    <w:rsid w:val="006C7880"/>
    <w:rsid w:val="006D0049"/>
    <w:rsid w:val="006D0D27"/>
    <w:rsid w:val="006D5ADE"/>
    <w:rsid w:val="006D604B"/>
    <w:rsid w:val="006D6223"/>
    <w:rsid w:val="006E4595"/>
    <w:rsid w:val="006E570D"/>
    <w:rsid w:val="006E7CF2"/>
    <w:rsid w:val="006F047C"/>
    <w:rsid w:val="006F1B9D"/>
    <w:rsid w:val="006F1EEE"/>
    <w:rsid w:val="006F248D"/>
    <w:rsid w:val="006F3DBD"/>
    <w:rsid w:val="006F4E3F"/>
    <w:rsid w:val="006F4F48"/>
    <w:rsid w:val="006F5DDA"/>
    <w:rsid w:val="006F6212"/>
    <w:rsid w:val="006F6B6D"/>
    <w:rsid w:val="007047D4"/>
    <w:rsid w:val="00705C7E"/>
    <w:rsid w:val="007068C1"/>
    <w:rsid w:val="00707CB1"/>
    <w:rsid w:val="00713CE4"/>
    <w:rsid w:val="00713FEE"/>
    <w:rsid w:val="00714AA2"/>
    <w:rsid w:val="00714E58"/>
    <w:rsid w:val="007157CF"/>
    <w:rsid w:val="00715BDB"/>
    <w:rsid w:val="00716814"/>
    <w:rsid w:val="00717BE1"/>
    <w:rsid w:val="0072035C"/>
    <w:rsid w:val="007218E0"/>
    <w:rsid w:val="00722DBB"/>
    <w:rsid w:val="00723BD0"/>
    <w:rsid w:val="00723DDA"/>
    <w:rsid w:val="00725584"/>
    <w:rsid w:val="00725F72"/>
    <w:rsid w:val="00726476"/>
    <w:rsid w:val="00733F40"/>
    <w:rsid w:val="00740F41"/>
    <w:rsid w:val="00741375"/>
    <w:rsid w:val="00741471"/>
    <w:rsid w:val="0074638C"/>
    <w:rsid w:val="00746BBD"/>
    <w:rsid w:val="007509CD"/>
    <w:rsid w:val="007517C5"/>
    <w:rsid w:val="00751A39"/>
    <w:rsid w:val="00752294"/>
    <w:rsid w:val="007523F2"/>
    <w:rsid w:val="00752EC2"/>
    <w:rsid w:val="00753860"/>
    <w:rsid w:val="00755131"/>
    <w:rsid w:val="007566EF"/>
    <w:rsid w:val="007570ED"/>
    <w:rsid w:val="00757AB7"/>
    <w:rsid w:val="00762163"/>
    <w:rsid w:val="00762F26"/>
    <w:rsid w:val="00764F8A"/>
    <w:rsid w:val="0076535D"/>
    <w:rsid w:val="0076645B"/>
    <w:rsid w:val="007664B3"/>
    <w:rsid w:val="00767634"/>
    <w:rsid w:val="00767E7D"/>
    <w:rsid w:val="007707D3"/>
    <w:rsid w:val="00772E8B"/>
    <w:rsid w:val="00773531"/>
    <w:rsid w:val="00774F40"/>
    <w:rsid w:val="00774F8F"/>
    <w:rsid w:val="0077503F"/>
    <w:rsid w:val="007756C2"/>
    <w:rsid w:val="00775D84"/>
    <w:rsid w:val="00776A19"/>
    <w:rsid w:val="00777311"/>
    <w:rsid w:val="00780C9B"/>
    <w:rsid w:val="00781815"/>
    <w:rsid w:val="00783248"/>
    <w:rsid w:val="007832B6"/>
    <w:rsid w:val="0078371D"/>
    <w:rsid w:val="00785234"/>
    <w:rsid w:val="00786777"/>
    <w:rsid w:val="007908A4"/>
    <w:rsid w:val="007913D9"/>
    <w:rsid w:val="0079403C"/>
    <w:rsid w:val="007942F4"/>
    <w:rsid w:val="00794B0D"/>
    <w:rsid w:val="007961F1"/>
    <w:rsid w:val="007966C5"/>
    <w:rsid w:val="00796785"/>
    <w:rsid w:val="007A0382"/>
    <w:rsid w:val="007A1EE5"/>
    <w:rsid w:val="007A3751"/>
    <w:rsid w:val="007A71C2"/>
    <w:rsid w:val="007A7375"/>
    <w:rsid w:val="007A78D8"/>
    <w:rsid w:val="007B1F0C"/>
    <w:rsid w:val="007B339D"/>
    <w:rsid w:val="007B72FC"/>
    <w:rsid w:val="007B790E"/>
    <w:rsid w:val="007C0529"/>
    <w:rsid w:val="007C3C94"/>
    <w:rsid w:val="007C518F"/>
    <w:rsid w:val="007D442B"/>
    <w:rsid w:val="007D534A"/>
    <w:rsid w:val="007D64FD"/>
    <w:rsid w:val="007D7528"/>
    <w:rsid w:val="007E0F3E"/>
    <w:rsid w:val="007E211F"/>
    <w:rsid w:val="007E2DF1"/>
    <w:rsid w:val="007E302A"/>
    <w:rsid w:val="007E5613"/>
    <w:rsid w:val="007E65FD"/>
    <w:rsid w:val="007E7155"/>
    <w:rsid w:val="007E724D"/>
    <w:rsid w:val="007E779A"/>
    <w:rsid w:val="007E79B0"/>
    <w:rsid w:val="007F3787"/>
    <w:rsid w:val="007F3BE1"/>
    <w:rsid w:val="007F3D8F"/>
    <w:rsid w:val="007F4ABD"/>
    <w:rsid w:val="00800A87"/>
    <w:rsid w:val="00800F93"/>
    <w:rsid w:val="008010AC"/>
    <w:rsid w:val="00802389"/>
    <w:rsid w:val="00803982"/>
    <w:rsid w:val="00804153"/>
    <w:rsid w:val="00804473"/>
    <w:rsid w:val="008062CF"/>
    <w:rsid w:val="008074AD"/>
    <w:rsid w:val="00811AF9"/>
    <w:rsid w:val="0081562F"/>
    <w:rsid w:val="00815772"/>
    <w:rsid w:val="00816B59"/>
    <w:rsid w:val="00821BEF"/>
    <w:rsid w:val="00823519"/>
    <w:rsid w:val="00824160"/>
    <w:rsid w:val="008257AD"/>
    <w:rsid w:val="00830804"/>
    <w:rsid w:val="008328C1"/>
    <w:rsid w:val="008340E2"/>
    <w:rsid w:val="00835783"/>
    <w:rsid w:val="00835AD3"/>
    <w:rsid w:val="008362AB"/>
    <w:rsid w:val="00836D5D"/>
    <w:rsid w:val="00845DA5"/>
    <w:rsid w:val="00850209"/>
    <w:rsid w:val="00850CD6"/>
    <w:rsid w:val="00851076"/>
    <w:rsid w:val="00852E57"/>
    <w:rsid w:val="00855968"/>
    <w:rsid w:val="00861B05"/>
    <w:rsid w:val="008621F9"/>
    <w:rsid w:val="00865D0F"/>
    <w:rsid w:val="00865E8C"/>
    <w:rsid w:val="00867230"/>
    <w:rsid w:val="0087211B"/>
    <w:rsid w:val="008723A0"/>
    <w:rsid w:val="008724B7"/>
    <w:rsid w:val="0087672A"/>
    <w:rsid w:val="00877C01"/>
    <w:rsid w:val="00880A55"/>
    <w:rsid w:val="008901E6"/>
    <w:rsid w:val="00891334"/>
    <w:rsid w:val="00893076"/>
    <w:rsid w:val="008942BA"/>
    <w:rsid w:val="00897734"/>
    <w:rsid w:val="008978CF"/>
    <w:rsid w:val="00897BBE"/>
    <w:rsid w:val="008A0E41"/>
    <w:rsid w:val="008A4060"/>
    <w:rsid w:val="008A5980"/>
    <w:rsid w:val="008A7773"/>
    <w:rsid w:val="008B18C5"/>
    <w:rsid w:val="008B3FF1"/>
    <w:rsid w:val="008B46C2"/>
    <w:rsid w:val="008B526A"/>
    <w:rsid w:val="008B5330"/>
    <w:rsid w:val="008B6A68"/>
    <w:rsid w:val="008B6C15"/>
    <w:rsid w:val="008B6D5C"/>
    <w:rsid w:val="008B792B"/>
    <w:rsid w:val="008C2AA5"/>
    <w:rsid w:val="008C3A1B"/>
    <w:rsid w:val="008C62BF"/>
    <w:rsid w:val="008C62E0"/>
    <w:rsid w:val="008D030E"/>
    <w:rsid w:val="008D0F29"/>
    <w:rsid w:val="008D1373"/>
    <w:rsid w:val="008D3799"/>
    <w:rsid w:val="008D3916"/>
    <w:rsid w:val="008D3E5B"/>
    <w:rsid w:val="008D4720"/>
    <w:rsid w:val="008D75BA"/>
    <w:rsid w:val="008D7974"/>
    <w:rsid w:val="008D7B4F"/>
    <w:rsid w:val="008D7E1F"/>
    <w:rsid w:val="008E01A1"/>
    <w:rsid w:val="008E16CC"/>
    <w:rsid w:val="008E2E72"/>
    <w:rsid w:val="008E3C2B"/>
    <w:rsid w:val="008E523F"/>
    <w:rsid w:val="008E578D"/>
    <w:rsid w:val="008E616B"/>
    <w:rsid w:val="008E623F"/>
    <w:rsid w:val="008E6876"/>
    <w:rsid w:val="008E756E"/>
    <w:rsid w:val="008E77BB"/>
    <w:rsid w:val="008F0C8D"/>
    <w:rsid w:val="008F19F9"/>
    <w:rsid w:val="008F2867"/>
    <w:rsid w:val="008F4B05"/>
    <w:rsid w:val="008F772B"/>
    <w:rsid w:val="00900657"/>
    <w:rsid w:val="00900D85"/>
    <w:rsid w:val="0090163B"/>
    <w:rsid w:val="00902560"/>
    <w:rsid w:val="00905A99"/>
    <w:rsid w:val="009067A5"/>
    <w:rsid w:val="00915800"/>
    <w:rsid w:val="009165B5"/>
    <w:rsid w:val="009168F9"/>
    <w:rsid w:val="0092154C"/>
    <w:rsid w:val="00923D8E"/>
    <w:rsid w:val="00923DAF"/>
    <w:rsid w:val="009250D7"/>
    <w:rsid w:val="009253C7"/>
    <w:rsid w:val="00925845"/>
    <w:rsid w:val="00925A71"/>
    <w:rsid w:val="00930D01"/>
    <w:rsid w:val="00931717"/>
    <w:rsid w:val="00931E48"/>
    <w:rsid w:val="00932B3F"/>
    <w:rsid w:val="009336C1"/>
    <w:rsid w:val="00933C5F"/>
    <w:rsid w:val="0093457C"/>
    <w:rsid w:val="00936D8F"/>
    <w:rsid w:val="009415AB"/>
    <w:rsid w:val="00943B95"/>
    <w:rsid w:val="009448C9"/>
    <w:rsid w:val="00944E70"/>
    <w:rsid w:val="00945AEC"/>
    <w:rsid w:val="00945FA9"/>
    <w:rsid w:val="00946351"/>
    <w:rsid w:val="0094686A"/>
    <w:rsid w:val="009472A3"/>
    <w:rsid w:val="00951E1B"/>
    <w:rsid w:val="009531A4"/>
    <w:rsid w:val="00953F7B"/>
    <w:rsid w:val="00956388"/>
    <w:rsid w:val="00957E1A"/>
    <w:rsid w:val="00957E1C"/>
    <w:rsid w:val="00962DF9"/>
    <w:rsid w:val="00963F79"/>
    <w:rsid w:val="009653B4"/>
    <w:rsid w:val="00972F11"/>
    <w:rsid w:val="00974F7A"/>
    <w:rsid w:val="00977E24"/>
    <w:rsid w:val="00980779"/>
    <w:rsid w:val="00980807"/>
    <w:rsid w:val="009813D2"/>
    <w:rsid w:val="0098166D"/>
    <w:rsid w:val="00981AE2"/>
    <w:rsid w:val="00982054"/>
    <w:rsid w:val="0098253C"/>
    <w:rsid w:val="00982943"/>
    <w:rsid w:val="00986039"/>
    <w:rsid w:val="009862A9"/>
    <w:rsid w:val="00993CEF"/>
    <w:rsid w:val="009945A5"/>
    <w:rsid w:val="0099467A"/>
    <w:rsid w:val="009964D0"/>
    <w:rsid w:val="009973C5"/>
    <w:rsid w:val="009A0BEF"/>
    <w:rsid w:val="009A117A"/>
    <w:rsid w:val="009A6457"/>
    <w:rsid w:val="009A7436"/>
    <w:rsid w:val="009B1291"/>
    <w:rsid w:val="009B1634"/>
    <w:rsid w:val="009B3665"/>
    <w:rsid w:val="009B37A5"/>
    <w:rsid w:val="009B4356"/>
    <w:rsid w:val="009B53F6"/>
    <w:rsid w:val="009B6492"/>
    <w:rsid w:val="009B7493"/>
    <w:rsid w:val="009C01F5"/>
    <w:rsid w:val="009C22EF"/>
    <w:rsid w:val="009C25D2"/>
    <w:rsid w:val="009C2645"/>
    <w:rsid w:val="009C2A94"/>
    <w:rsid w:val="009C4719"/>
    <w:rsid w:val="009C4E24"/>
    <w:rsid w:val="009C4EE0"/>
    <w:rsid w:val="009C5318"/>
    <w:rsid w:val="009C59AF"/>
    <w:rsid w:val="009D0826"/>
    <w:rsid w:val="009D1157"/>
    <w:rsid w:val="009D18AF"/>
    <w:rsid w:val="009D1919"/>
    <w:rsid w:val="009D4000"/>
    <w:rsid w:val="009D425F"/>
    <w:rsid w:val="009D4390"/>
    <w:rsid w:val="009D7A2E"/>
    <w:rsid w:val="009D7CBD"/>
    <w:rsid w:val="009E3904"/>
    <w:rsid w:val="009E390B"/>
    <w:rsid w:val="009E4D8F"/>
    <w:rsid w:val="009E545D"/>
    <w:rsid w:val="009E7B6D"/>
    <w:rsid w:val="009F157C"/>
    <w:rsid w:val="009F59F5"/>
    <w:rsid w:val="009F7D76"/>
    <w:rsid w:val="00A0026E"/>
    <w:rsid w:val="00A012E4"/>
    <w:rsid w:val="00A012FB"/>
    <w:rsid w:val="00A01894"/>
    <w:rsid w:val="00A0357B"/>
    <w:rsid w:val="00A04E0B"/>
    <w:rsid w:val="00A0523E"/>
    <w:rsid w:val="00A054AF"/>
    <w:rsid w:val="00A058FD"/>
    <w:rsid w:val="00A05DF8"/>
    <w:rsid w:val="00A062BC"/>
    <w:rsid w:val="00A07FC1"/>
    <w:rsid w:val="00A12495"/>
    <w:rsid w:val="00A14C5A"/>
    <w:rsid w:val="00A1504F"/>
    <w:rsid w:val="00A153B3"/>
    <w:rsid w:val="00A15B3A"/>
    <w:rsid w:val="00A2079C"/>
    <w:rsid w:val="00A21523"/>
    <w:rsid w:val="00A217A1"/>
    <w:rsid w:val="00A23251"/>
    <w:rsid w:val="00A248F1"/>
    <w:rsid w:val="00A24C40"/>
    <w:rsid w:val="00A25554"/>
    <w:rsid w:val="00A25AC9"/>
    <w:rsid w:val="00A300F1"/>
    <w:rsid w:val="00A30946"/>
    <w:rsid w:val="00A30AF8"/>
    <w:rsid w:val="00A31847"/>
    <w:rsid w:val="00A33F90"/>
    <w:rsid w:val="00A35061"/>
    <w:rsid w:val="00A35B1B"/>
    <w:rsid w:val="00A37597"/>
    <w:rsid w:val="00A37C20"/>
    <w:rsid w:val="00A37D89"/>
    <w:rsid w:val="00A404A5"/>
    <w:rsid w:val="00A409A5"/>
    <w:rsid w:val="00A4113C"/>
    <w:rsid w:val="00A42879"/>
    <w:rsid w:val="00A433CC"/>
    <w:rsid w:val="00A53031"/>
    <w:rsid w:val="00A55080"/>
    <w:rsid w:val="00A553C5"/>
    <w:rsid w:val="00A56788"/>
    <w:rsid w:val="00A56CE2"/>
    <w:rsid w:val="00A57D31"/>
    <w:rsid w:val="00A60592"/>
    <w:rsid w:val="00A6104B"/>
    <w:rsid w:val="00A61729"/>
    <w:rsid w:val="00A63962"/>
    <w:rsid w:val="00A71955"/>
    <w:rsid w:val="00A72EC9"/>
    <w:rsid w:val="00A751AD"/>
    <w:rsid w:val="00A7594D"/>
    <w:rsid w:val="00A8156E"/>
    <w:rsid w:val="00A819AF"/>
    <w:rsid w:val="00A81B11"/>
    <w:rsid w:val="00A81FCE"/>
    <w:rsid w:val="00A82CF5"/>
    <w:rsid w:val="00A82F16"/>
    <w:rsid w:val="00A85322"/>
    <w:rsid w:val="00A86E64"/>
    <w:rsid w:val="00A872D5"/>
    <w:rsid w:val="00A913A2"/>
    <w:rsid w:val="00A93AE4"/>
    <w:rsid w:val="00A940CC"/>
    <w:rsid w:val="00A94F5C"/>
    <w:rsid w:val="00A95A3F"/>
    <w:rsid w:val="00A95E1D"/>
    <w:rsid w:val="00A9663B"/>
    <w:rsid w:val="00A97D03"/>
    <w:rsid w:val="00A97F14"/>
    <w:rsid w:val="00AA0CC3"/>
    <w:rsid w:val="00AA533E"/>
    <w:rsid w:val="00AA5810"/>
    <w:rsid w:val="00AA6082"/>
    <w:rsid w:val="00AA776E"/>
    <w:rsid w:val="00AA78C2"/>
    <w:rsid w:val="00AB0097"/>
    <w:rsid w:val="00AB2220"/>
    <w:rsid w:val="00AB2901"/>
    <w:rsid w:val="00AB535C"/>
    <w:rsid w:val="00AB5853"/>
    <w:rsid w:val="00AB5B03"/>
    <w:rsid w:val="00AB5F60"/>
    <w:rsid w:val="00AB6144"/>
    <w:rsid w:val="00AB727A"/>
    <w:rsid w:val="00AC2C35"/>
    <w:rsid w:val="00AC37ED"/>
    <w:rsid w:val="00AC4208"/>
    <w:rsid w:val="00AC4582"/>
    <w:rsid w:val="00AC4DA9"/>
    <w:rsid w:val="00AC5CF7"/>
    <w:rsid w:val="00AC709F"/>
    <w:rsid w:val="00AC7834"/>
    <w:rsid w:val="00AC7BD4"/>
    <w:rsid w:val="00AD120C"/>
    <w:rsid w:val="00AD168B"/>
    <w:rsid w:val="00AD25AC"/>
    <w:rsid w:val="00AD285E"/>
    <w:rsid w:val="00AD2EFE"/>
    <w:rsid w:val="00AD5105"/>
    <w:rsid w:val="00AD5930"/>
    <w:rsid w:val="00AD662A"/>
    <w:rsid w:val="00AD7B05"/>
    <w:rsid w:val="00AE09C4"/>
    <w:rsid w:val="00AE2639"/>
    <w:rsid w:val="00AE2F42"/>
    <w:rsid w:val="00AE48AE"/>
    <w:rsid w:val="00AE5C00"/>
    <w:rsid w:val="00AE78C0"/>
    <w:rsid w:val="00AF1A43"/>
    <w:rsid w:val="00AF2D2E"/>
    <w:rsid w:val="00AF3F7E"/>
    <w:rsid w:val="00AF4F1F"/>
    <w:rsid w:val="00AF61A4"/>
    <w:rsid w:val="00B0027F"/>
    <w:rsid w:val="00B005BE"/>
    <w:rsid w:val="00B02E15"/>
    <w:rsid w:val="00B0459D"/>
    <w:rsid w:val="00B04A8E"/>
    <w:rsid w:val="00B11A9F"/>
    <w:rsid w:val="00B12ED3"/>
    <w:rsid w:val="00B142C3"/>
    <w:rsid w:val="00B14CC7"/>
    <w:rsid w:val="00B16992"/>
    <w:rsid w:val="00B206FC"/>
    <w:rsid w:val="00B20A83"/>
    <w:rsid w:val="00B220FA"/>
    <w:rsid w:val="00B22A52"/>
    <w:rsid w:val="00B233AA"/>
    <w:rsid w:val="00B23FB8"/>
    <w:rsid w:val="00B24C75"/>
    <w:rsid w:val="00B24F4E"/>
    <w:rsid w:val="00B2508A"/>
    <w:rsid w:val="00B25DFA"/>
    <w:rsid w:val="00B327FB"/>
    <w:rsid w:val="00B32D52"/>
    <w:rsid w:val="00B32EA6"/>
    <w:rsid w:val="00B34273"/>
    <w:rsid w:val="00B41718"/>
    <w:rsid w:val="00B41AE5"/>
    <w:rsid w:val="00B41F3D"/>
    <w:rsid w:val="00B4283A"/>
    <w:rsid w:val="00B445EE"/>
    <w:rsid w:val="00B459BB"/>
    <w:rsid w:val="00B462C0"/>
    <w:rsid w:val="00B46C13"/>
    <w:rsid w:val="00B47904"/>
    <w:rsid w:val="00B5559D"/>
    <w:rsid w:val="00B565A7"/>
    <w:rsid w:val="00B60E88"/>
    <w:rsid w:val="00B62AD6"/>
    <w:rsid w:val="00B6367A"/>
    <w:rsid w:val="00B6555E"/>
    <w:rsid w:val="00B657B9"/>
    <w:rsid w:val="00B65AF1"/>
    <w:rsid w:val="00B67D3C"/>
    <w:rsid w:val="00B702E1"/>
    <w:rsid w:val="00B71278"/>
    <w:rsid w:val="00B712CF"/>
    <w:rsid w:val="00B71623"/>
    <w:rsid w:val="00B72D9F"/>
    <w:rsid w:val="00B73194"/>
    <w:rsid w:val="00B7371A"/>
    <w:rsid w:val="00B74013"/>
    <w:rsid w:val="00B746FE"/>
    <w:rsid w:val="00B77942"/>
    <w:rsid w:val="00B800AD"/>
    <w:rsid w:val="00B82414"/>
    <w:rsid w:val="00B83F77"/>
    <w:rsid w:val="00B87588"/>
    <w:rsid w:val="00B911B2"/>
    <w:rsid w:val="00B927E5"/>
    <w:rsid w:val="00B9292C"/>
    <w:rsid w:val="00B92E9F"/>
    <w:rsid w:val="00B943C6"/>
    <w:rsid w:val="00BA1669"/>
    <w:rsid w:val="00BA1CF6"/>
    <w:rsid w:val="00BA2B4B"/>
    <w:rsid w:val="00BA46C4"/>
    <w:rsid w:val="00BA77B9"/>
    <w:rsid w:val="00BB0DFD"/>
    <w:rsid w:val="00BB18EC"/>
    <w:rsid w:val="00BB5298"/>
    <w:rsid w:val="00BB55B1"/>
    <w:rsid w:val="00BC077F"/>
    <w:rsid w:val="00BC19FC"/>
    <w:rsid w:val="00BC3AE6"/>
    <w:rsid w:val="00BC45B8"/>
    <w:rsid w:val="00BC6AB1"/>
    <w:rsid w:val="00BD14AC"/>
    <w:rsid w:val="00BD4E48"/>
    <w:rsid w:val="00BE3297"/>
    <w:rsid w:val="00BE6E81"/>
    <w:rsid w:val="00BE76AE"/>
    <w:rsid w:val="00BF0192"/>
    <w:rsid w:val="00BF139F"/>
    <w:rsid w:val="00BF326C"/>
    <w:rsid w:val="00BF546C"/>
    <w:rsid w:val="00BF58C9"/>
    <w:rsid w:val="00BF5F12"/>
    <w:rsid w:val="00BF69C0"/>
    <w:rsid w:val="00BF7AF8"/>
    <w:rsid w:val="00BF7B70"/>
    <w:rsid w:val="00C018C4"/>
    <w:rsid w:val="00C028B5"/>
    <w:rsid w:val="00C033F4"/>
    <w:rsid w:val="00C0350E"/>
    <w:rsid w:val="00C0508D"/>
    <w:rsid w:val="00C06BE4"/>
    <w:rsid w:val="00C06D7E"/>
    <w:rsid w:val="00C072F2"/>
    <w:rsid w:val="00C079A8"/>
    <w:rsid w:val="00C10383"/>
    <w:rsid w:val="00C11485"/>
    <w:rsid w:val="00C1175D"/>
    <w:rsid w:val="00C11FDD"/>
    <w:rsid w:val="00C15998"/>
    <w:rsid w:val="00C15D83"/>
    <w:rsid w:val="00C16274"/>
    <w:rsid w:val="00C213EC"/>
    <w:rsid w:val="00C21A83"/>
    <w:rsid w:val="00C22824"/>
    <w:rsid w:val="00C22A7C"/>
    <w:rsid w:val="00C22EA8"/>
    <w:rsid w:val="00C2341B"/>
    <w:rsid w:val="00C242A9"/>
    <w:rsid w:val="00C265AB"/>
    <w:rsid w:val="00C27BED"/>
    <w:rsid w:val="00C31187"/>
    <w:rsid w:val="00C34156"/>
    <w:rsid w:val="00C34494"/>
    <w:rsid w:val="00C3501E"/>
    <w:rsid w:val="00C3544C"/>
    <w:rsid w:val="00C362F9"/>
    <w:rsid w:val="00C36A56"/>
    <w:rsid w:val="00C3738F"/>
    <w:rsid w:val="00C41B6D"/>
    <w:rsid w:val="00C42953"/>
    <w:rsid w:val="00C42980"/>
    <w:rsid w:val="00C43891"/>
    <w:rsid w:val="00C442C8"/>
    <w:rsid w:val="00C46153"/>
    <w:rsid w:val="00C505A8"/>
    <w:rsid w:val="00C51586"/>
    <w:rsid w:val="00C52497"/>
    <w:rsid w:val="00C52FD5"/>
    <w:rsid w:val="00C54790"/>
    <w:rsid w:val="00C55D00"/>
    <w:rsid w:val="00C57EAE"/>
    <w:rsid w:val="00C60F92"/>
    <w:rsid w:val="00C62CC3"/>
    <w:rsid w:val="00C63016"/>
    <w:rsid w:val="00C63C47"/>
    <w:rsid w:val="00C643FC"/>
    <w:rsid w:val="00C644A1"/>
    <w:rsid w:val="00C66AA7"/>
    <w:rsid w:val="00C70C66"/>
    <w:rsid w:val="00C71BAD"/>
    <w:rsid w:val="00C7360A"/>
    <w:rsid w:val="00C7727D"/>
    <w:rsid w:val="00C77D04"/>
    <w:rsid w:val="00C77F20"/>
    <w:rsid w:val="00C83AAF"/>
    <w:rsid w:val="00C84C17"/>
    <w:rsid w:val="00C84F9A"/>
    <w:rsid w:val="00C86B44"/>
    <w:rsid w:val="00C87237"/>
    <w:rsid w:val="00C8795A"/>
    <w:rsid w:val="00C87A06"/>
    <w:rsid w:val="00C87CDA"/>
    <w:rsid w:val="00C9001F"/>
    <w:rsid w:val="00C902E9"/>
    <w:rsid w:val="00C916E1"/>
    <w:rsid w:val="00C92417"/>
    <w:rsid w:val="00C9295D"/>
    <w:rsid w:val="00C9599F"/>
    <w:rsid w:val="00C95D98"/>
    <w:rsid w:val="00C97788"/>
    <w:rsid w:val="00CA06B6"/>
    <w:rsid w:val="00CA5469"/>
    <w:rsid w:val="00CA5FBA"/>
    <w:rsid w:val="00CB0675"/>
    <w:rsid w:val="00CB336E"/>
    <w:rsid w:val="00CB42A0"/>
    <w:rsid w:val="00CB437F"/>
    <w:rsid w:val="00CB6DCB"/>
    <w:rsid w:val="00CB7A25"/>
    <w:rsid w:val="00CC16C3"/>
    <w:rsid w:val="00CC2A7D"/>
    <w:rsid w:val="00CC622A"/>
    <w:rsid w:val="00CC6687"/>
    <w:rsid w:val="00CC7512"/>
    <w:rsid w:val="00CD0628"/>
    <w:rsid w:val="00CD3258"/>
    <w:rsid w:val="00CD346A"/>
    <w:rsid w:val="00CD499F"/>
    <w:rsid w:val="00CD5EBA"/>
    <w:rsid w:val="00CD6F97"/>
    <w:rsid w:val="00CD735E"/>
    <w:rsid w:val="00CE0295"/>
    <w:rsid w:val="00CE053C"/>
    <w:rsid w:val="00CE1889"/>
    <w:rsid w:val="00CE3B45"/>
    <w:rsid w:val="00CE4F07"/>
    <w:rsid w:val="00CF12A5"/>
    <w:rsid w:val="00CF2823"/>
    <w:rsid w:val="00CF464A"/>
    <w:rsid w:val="00CF4BD4"/>
    <w:rsid w:val="00CF4C02"/>
    <w:rsid w:val="00CF4D82"/>
    <w:rsid w:val="00CF5679"/>
    <w:rsid w:val="00CF6878"/>
    <w:rsid w:val="00CF7CC6"/>
    <w:rsid w:val="00D00281"/>
    <w:rsid w:val="00D0083F"/>
    <w:rsid w:val="00D0202D"/>
    <w:rsid w:val="00D027F0"/>
    <w:rsid w:val="00D04349"/>
    <w:rsid w:val="00D04E94"/>
    <w:rsid w:val="00D05F35"/>
    <w:rsid w:val="00D06877"/>
    <w:rsid w:val="00D11EAF"/>
    <w:rsid w:val="00D1573D"/>
    <w:rsid w:val="00D2155F"/>
    <w:rsid w:val="00D23A96"/>
    <w:rsid w:val="00D23AF7"/>
    <w:rsid w:val="00D264F5"/>
    <w:rsid w:val="00D2690D"/>
    <w:rsid w:val="00D33209"/>
    <w:rsid w:val="00D33F2D"/>
    <w:rsid w:val="00D36014"/>
    <w:rsid w:val="00D3604C"/>
    <w:rsid w:val="00D36470"/>
    <w:rsid w:val="00D36AFB"/>
    <w:rsid w:val="00D40059"/>
    <w:rsid w:val="00D42546"/>
    <w:rsid w:val="00D43591"/>
    <w:rsid w:val="00D45600"/>
    <w:rsid w:val="00D46132"/>
    <w:rsid w:val="00D4637D"/>
    <w:rsid w:val="00D52425"/>
    <w:rsid w:val="00D53DB8"/>
    <w:rsid w:val="00D55999"/>
    <w:rsid w:val="00D56B60"/>
    <w:rsid w:val="00D56D18"/>
    <w:rsid w:val="00D61645"/>
    <w:rsid w:val="00D62E2C"/>
    <w:rsid w:val="00D639E7"/>
    <w:rsid w:val="00D641DC"/>
    <w:rsid w:val="00D64E99"/>
    <w:rsid w:val="00D67585"/>
    <w:rsid w:val="00D700D4"/>
    <w:rsid w:val="00D702C9"/>
    <w:rsid w:val="00D71612"/>
    <w:rsid w:val="00D72306"/>
    <w:rsid w:val="00D7264A"/>
    <w:rsid w:val="00D74650"/>
    <w:rsid w:val="00D75119"/>
    <w:rsid w:val="00D76C2E"/>
    <w:rsid w:val="00D8119A"/>
    <w:rsid w:val="00D833C4"/>
    <w:rsid w:val="00D84181"/>
    <w:rsid w:val="00D85B9D"/>
    <w:rsid w:val="00D864F0"/>
    <w:rsid w:val="00D87524"/>
    <w:rsid w:val="00D87D4D"/>
    <w:rsid w:val="00D87D92"/>
    <w:rsid w:val="00D87F8B"/>
    <w:rsid w:val="00D90621"/>
    <w:rsid w:val="00D94A23"/>
    <w:rsid w:val="00D96105"/>
    <w:rsid w:val="00DA19CC"/>
    <w:rsid w:val="00DA1B7B"/>
    <w:rsid w:val="00DA24BD"/>
    <w:rsid w:val="00DA30DF"/>
    <w:rsid w:val="00DA4EE6"/>
    <w:rsid w:val="00DA5196"/>
    <w:rsid w:val="00DA7616"/>
    <w:rsid w:val="00DA76A8"/>
    <w:rsid w:val="00DB0D7C"/>
    <w:rsid w:val="00DB20A3"/>
    <w:rsid w:val="00DB23F8"/>
    <w:rsid w:val="00DB241E"/>
    <w:rsid w:val="00DB5994"/>
    <w:rsid w:val="00DB6B44"/>
    <w:rsid w:val="00DC128C"/>
    <w:rsid w:val="00DC34D7"/>
    <w:rsid w:val="00DC3BA5"/>
    <w:rsid w:val="00DC4A12"/>
    <w:rsid w:val="00DC5BE7"/>
    <w:rsid w:val="00DC7F54"/>
    <w:rsid w:val="00DD0056"/>
    <w:rsid w:val="00DD1338"/>
    <w:rsid w:val="00DD21FF"/>
    <w:rsid w:val="00DD318C"/>
    <w:rsid w:val="00DD3F3C"/>
    <w:rsid w:val="00DD492C"/>
    <w:rsid w:val="00DD6767"/>
    <w:rsid w:val="00DD7A74"/>
    <w:rsid w:val="00DE0E73"/>
    <w:rsid w:val="00DE0FE1"/>
    <w:rsid w:val="00DE111A"/>
    <w:rsid w:val="00DE1BF5"/>
    <w:rsid w:val="00DE2E8B"/>
    <w:rsid w:val="00DE2FF6"/>
    <w:rsid w:val="00DE3343"/>
    <w:rsid w:val="00DE3534"/>
    <w:rsid w:val="00DE3BEB"/>
    <w:rsid w:val="00DF1E77"/>
    <w:rsid w:val="00DF4EF6"/>
    <w:rsid w:val="00DF60E9"/>
    <w:rsid w:val="00DF717F"/>
    <w:rsid w:val="00E01697"/>
    <w:rsid w:val="00E02EA2"/>
    <w:rsid w:val="00E047D4"/>
    <w:rsid w:val="00E06DE0"/>
    <w:rsid w:val="00E12445"/>
    <w:rsid w:val="00E1270A"/>
    <w:rsid w:val="00E132C2"/>
    <w:rsid w:val="00E13691"/>
    <w:rsid w:val="00E14827"/>
    <w:rsid w:val="00E1686E"/>
    <w:rsid w:val="00E17E93"/>
    <w:rsid w:val="00E204DE"/>
    <w:rsid w:val="00E21672"/>
    <w:rsid w:val="00E22752"/>
    <w:rsid w:val="00E228F4"/>
    <w:rsid w:val="00E24163"/>
    <w:rsid w:val="00E26F8C"/>
    <w:rsid w:val="00E2760F"/>
    <w:rsid w:val="00E27619"/>
    <w:rsid w:val="00E3069D"/>
    <w:rsid w:val="00E312A4"/>
    <w:rsid w:val="00E32B40"/>
    <w:rsid w:val="00E3338E"/>
    <w:rsid w:val="00E342CB"/>
    <w:rsid w:val="00E3701B"/>
    <w:rsid w:val="00E40E7D"/>
    <w:rsid w:val="00E43E53"/>
    <w:rsid w:val="00E4468E"/>
    <w:rsid w:val="00E451D2"/>
    <w:rsid w:val="00E46AD8"/>
    <w:rsid w:val="00E504F2"/>
    <w:rsid w:val="00E51C3B"/>
    <w:rsid w:val="00E54E04"/>
    <w:rsid w:val="00E5594F"/>
    <w:rsid w:val="00E55A31"/>
    <w:rsid w:val="00E56DFB"/>
    <w:rsid w:val="00E5773B"/>
    <w:rsid w:val="00E57F1C"/>
    <w:rsid w:val="00E61605"/>
    <w:rsid w:val="00E63D3E"/>
    <w:rsid w:val="00E63FF8"/>
    <w:rsid w:val="00E643B9"/>
    <w:rsid w:val="00E64935"/>
    <w:rsid w:val="00E64B90"/>
    <w:rsid w:val="00E67235"/>
    <w:rsid w:val="00E70684"/>
    <w:rsid w:val="00E726DB"/>
    <w:rsid w:val="00E72F9A"/>
    <w:rsid w:val="00E73286"/>
    <w:rsid w:val="00E74FA9"/>
    <w:rsid w:val="00E750AC"/>
    <w:rsid w:val="00E75934"/>
    <w:rsid w:val="00E76A93"/>
    <w:rsid w:val="00E77424"/>
    <w:rsid w:val="00E77445"/>
    <w:rsid w:val="00E8155F"/>
    <w:rsid w:val="00E828CA"/>
    <w:rsid w:val="00E84155"/>
    <w:rsid w:val="00E84962"/>
    <w:rsid w:val="00E84E86"/>
    <w:rsid w:val="00E90388"/>
    <w:rsid w:val="00E90E65"/>
    <w:rsid w:val="00E93077"/>
    <w:rsid w:val="00E9477B"/>
    <w:rsid w:val="00E964B2"/>
    <w:rsid w:val="00E96CEA"/>
    <w:rsid w:val="00E96FE7"/>
    <w:rsid w:val="00EA1D0F"/>
    <w:rsid w:val="00EA38E7"/>
    <w:rsid w:val="00EA4250"/>
    <w:rsid w:val="00EA5045"/>
    <w:rsid w:val="00EA56E5"/>
    <w:rsid w:val="00EA6FC0"/>
    <w:rsid w:val="00EA7170"/>
    <w:rsid w:val="00EB00B9"/>
    <w:rsid w:val="00EB146B"/>
    <w:rsid w:val="00EB26A2"/>
    <w:rsid w:val="00EB3A20"/>
    <w:rsid w:val="00EB3B34"/>
    <w:rsid w:val="00EB4293"/>
    <w:rsid w:val="00EB7D83"/>
    <w:rsid w:val="00EC297B"/>
    <w:rsid w:val="00EC40BC"/>
    <w:rsid w:val="00EC64F3"/>
    <w:rsid w:val="00EC65B2"/>
    <w:rsid w:val="00EC7AB8"/>
    <w:rsid w:val="00ED4E67"/>
    <w:rsid w:val="00ED6149"/>
    <w:rsid w:val="00ED61FD"/>
    <w:rsid w:val="00EE0084"/>
    <w:rsid w:val="00EE0144"/>
    <w:rsid w:val="00EE12FF"/>
    <w:rsid w:val="00EE284B"/>
    <w:rsid w:val="00EE300C"/>
    <w:rsid w:val="00EE3683"/>
    <w:rsid w:val="00EE392E"/>
    <w:rsid w:val="00EE5CF8"/>
    <w:rsid w:val="00EE69C5"/>
    <w:rsid w:val="00EF080C"/>
    <w:rsid w:val="00EF0F13"/>
    <w:rsid w:val="00EF1D09"/>
    <w:rsid w:val="00EF2217"/>
    <w:rsid w:val="00EF373F"/>
    <w:rsid w:val="00EF3B6E"/>
    <w:rsid w:val="00EF5CE9"/>
    <w:rsid w:val="00EF6C5A"/>
    <w:rsid w:val="00EF6D1B"/>
    <w:rsid w:val="00EF6E8E"/>
    <w:rsid w:val="00EF7A79"/>
    <w:rsid w:val="00F00A60"/>
    <w:rsid w:val="00F02024"/>
    <w:rsid w:val="00F023F3"/>
    <w:rsid w:val="00F0345E"/>
    <w:rsid w:val="00F04BD1"/>
    <w:rsid w:val="00F10150"/>
    <w:rsid w:val="00F125F8"/>
    <w:rsid w:val="00F12C7E"/>
    <w:rsid w:val="00F130C1"/>
    <w:rsid w:val="00F132E0"/>
    <w:rsid w:val="00F15C1D"/>
    <w:rsid w:val="00F1650A"/>
    <w:rsid w:val="00F206FB"/>
    <w:rsid w:val="00F21838"/>
    <w:rsid w:val="00F21E86"/>
    <w:rsid w:val="00F222AC"/>
    <w:rsid w:val="00F222FF"/>
    <w:rsid w:val="00F22522"/>
    <w:rsid w:val="00F238A7"/>
    <w:rsid w:val="00F23C95"/>
    <w:rsid w:val="00F24527"/>
    <w:rsid w:val="00F253D3"/>
    <w:rsid w:val="00F255D7"/>
    <w:rsid w:val="00F25E77"/>
    <w:rsid w:val="00F26821"/>
    <w:rsid w:val="00F268B9"/>
    <w:rsid w:val="00F26D62"/>
    <w:rsid w:val="00F30D70"/>
    <w:rsid w:val="00F31981"/>
    <w:rsid w:val="00F31A62"/>
    <w:rsid w:val="00F32630"/>
    <w:rsid w:val="00F32687"/>
    <w:rsid w:val="00F370F6"/>
    <w:rsid w:val="00F40679"/>
    <w:rsid w:val="00F40FB6"/>
    <w:rsid w:val="00F41DEB"/>
    <w:rsid w:val="00F42982"/>
    <w:rsid w:val="00F439DD"/>
    <w:rsid w:val="00F43D48"/>
    <w:rsid w:val="00F4404F"/>
    <w:rsid w:val="00F44089"/>
    <w:rsid w:val="00F44622"/>
    <w:rsid w:val="00F45D21"/>
    <w:rsid w:val="00F46F4D"/>
    <w:rsid w:val="00F500D7"/>
    <w:rsid w:val="00F50D6A"/>
    <w:rsid w:val="00F51E58"/>
    <w:rsid w:val="00F52804"/>
    <w:rsid w:val="00F54103"/>
    <w:rsid w:val="00F55CBE"/>
    <w:rsid w:val="00F56526"/>
    <w:rsid w:val="00F57498"/>
    <w:rsid w:val="00F610D9"/>
    <w:rsid w:val="00F64E0C"/>
    <w:rsid w:val="00F66A08"/>
    <w:rsid w:val="00F70A11"/>
    <w:rsid w:val="00F72CDA"/>
    <w:rsid w:val="00F753C3"/>
    <w:rsid w:val="00F805D9"/>
    <w:rsid w:val="00F81777"/>
    <w:rsid w:val="00F8309A"/>
    <w:rsid w:val="00F830B5"/>
    <w:rsid w:val="00F83CD9"/>
    <w:rsid w:val="00F84B71"/>
    <w:rsid w:val="00F85DBC"/>
    <w:rsid w:val="00F8685E"/>
    <w:rsid w:val="00F900A4"/>
    <w:rsid w:val="00F90CC0"/>
    <w:rsid w:val="00F90DB2"/>
    <w:rsid w:val="00F9128C"/>
    <w:rsid w:val="00F91F6B"/>
    <w:rsid w:val="00F930A7"/>
    <w:rsid w:val="00F94BDB"/>
    <w:rsid w:val="00FA034E"/>
    <w:rsid w:val="00FA0A0F"/>
    <w:rsid w:val="00FA2D94"/>
    <w:rsid w:val="00FA496F"/>
    <w:rsid w:val="00FB0020"/>
    <w:rsid w:val="00FB0397"/>
    <w:rsid w:val="00FB0EED"/>
    <w:rsid w:val="00FB1166"/>
    <w:rsid w:val="00FB181C"/>
    <w:rsid w:val="00FB5392"/>
    <w:rsid w:val="00FB5D87"/>
    <w:rsid w:val="00FB65D6"/>
    <w:rsid w:val="00FB70B1"/>
    <w:rsid w:val="00FB7BA4"/>
    <w:rsid w:val="00FC0057"/>
    <w:rsid w:val="00FC11FA"/>
    <w:rsid w:val="00FC1DDD"/>
    <w:rsid w:val="00FC2D06"/>
    <w:rsid w:val="00FC37D5"/>
    <w:rsid w:val="00FC491A"/>
    <w:rsid w:val="00FC4A8C"/>
    <w:rsid w:val="00FC4C9D"/>
    <w:rsid w:val="00FC669C"/>
    <w:rsid w:val="00FD19C3"/>
    <w:rsid w:val="00FD2488"/>
    <w:rsid w:val="00FD26F2"/>
    <w:rsid w:val="00FD4A14"/>
    <w:rsid w:val="00FD55F1"/>
    <w:rsid w:val="00FD5BB2"/>
    <w:rsid w:val="00FD6C4E"/>
    <w:rsid w:val="00FD736A"/>
    <w:rsid w:val="00FE13E2"/>
    <w:rsid w:val="00FE1869"/>
    <w:rsid w:val="00FE3570"/>
    <w:rsid w:val="00FE3DAB"/>
    <w:rsid w:val="00FE4BB2"/>
    <w:rsid w:val="00FE5097"/>
    <w:rsid w:val="00FE5BBB"/>
    <w:rsid w:val="00FE65B4"/>
    <w:rsid w:val="00FE6949"/>
    <w:rsid w:val="00FF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139F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A6104B"/>
    <w:pPr>
      <w:keepNext/>
      <w:spacing w:before="240" w:after="60" w:line="240" w:lineRule="auto"/>
      <w:outlineLvl w:val="0"/>
    </w:pPr>
    <w:rPr>
      <w:rFonts w:ascii="Univers 55" w:eastAsia="Times New Roman" w:hAnsi="Univers 55"/>
      <w:b/>
      <w:kern w:val="28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104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A6104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A6104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A6104B"/>
    <w:p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6104B"/>
    <w:rPr>
      <w:rFonts w:ascii="Univers 55" w:eastAsia="Times New Roman" w:hAnsi="Univers 55" w:cs="Times New Roman"/>
      <w:b/>
      <w:kern w:val="28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104B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6104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6104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A6104B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6104B"/>
    <w:pPr>
      <w:tabs>
        <w:tab w:val="left" w:pos="6000"/>
      </w:tabs>
      <w:spacing w:after="0" w:line="280" w:lineRule="exact"/>
      <w:ind w:left="3700" w:hanging="1100"/>
      <w:jc w:val="both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6104B"/>
    <w:pPr>
      <w:tabs>
        <w:tab w:val="left" w:pos="-1843"/>
      </w:tabs>
      <w:spacing w:after="120" w:line="240" w:lineRule="auto"/>
      <w:jc w:val="both"/>
    </w:pPr>
    <w:rPr>
      <w:rFonts w:ascii="Tahoma" w:eastAsia="Times New Roman" w:hAnsi="Tahom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6104B"/>
    <w:rPr>
      <w:rFonts w:ascii="Tahoma" w:eastAsia="Times New Roman" w:hAnsi="Tahoma" w:cs="Times New Roman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Collegamentoipertestuale">
    <w:name w:val="Hyperlink"/>
    <w:rsid w:val="00A6104B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6104B"/>
    <w:pPr>
      <w:overflowPunct w:val="0"/>
      <w:autoSpaceDE w:val="0"/>
      <w:autoSpaceDN w:val="0"/>
      <w:adjustRightInd w:val="0"/>
      <w:spacing w:before="30" w:after="30" w:line="240" w:lineRule="auto"/>
      <w:ind w:firstLine="567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6104B"/>
    <w:rPr>
      <w:rFonts w:ascii="Arial" w:eastAsia="Times New Roman" w:hAnsi="Arial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styleId="Testonormale">
    <w:name w:val="Plain Text"/>
    <w:basedOn w:val="Normale"/>
    <w:link w:val="TestonormaleCarattere"/>
    <w:rsid w:val="00A6104B"/>
    <w:pPr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6104B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104B"/>
    <w:pPr>
      <w:spacing w:after="0" w:line="240" w:lineRule="auto"/>
      <w:jc w:val="center"/>
    </w:pPr>
    <w:rPr>
      <w:rFonts w:ascii="Lucida Sans Unicode" w:eastAsia="Times New Roman" w:hAnsi="Lucida Sans Unicode"/>
      <w:b/>
      <w:bCs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6104B"/>
    <w:rPr>
      <w:rFonts w:ascii="Lucida Sans Unicode" w:eastAsia="Times New Roman" w:hAnsi="Lucida Sans Unicode" w:cs="Times New Roman"/>
      <w:b/>
      <w:bCs/>
      <w:szCs w:val="20"/>
      <w:lang w:eastAsia="it-IT"/>
    </w:rPr>
  </w:style>
  <w:style w:type="paragraph" w:customStyle="1" w:styleId="Testopredefinito">
    <w:name w:val="Testo predefinito"/>
    <w:basedOn w:val="Normale"/>
    <w:rsid w:val="00A610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/>
      <w:sz w:val="24"/>
      <w:szCs w:val="24"/>
      <w:lang w:val="en-US" w:eastAsia="it-IT"/>
    </w:rPr>
  </w:style>
  <w:style w:type="character" w:customStyle="1" w:styleId="stilemessaggiodipostaelettronica18">
    <w:name w:val="stilemessaggiodipostaelettronica18"/>
    <w:semiHidden/>
    <w:rsid w:val="00A6104B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6104B"/>
    <w:pPr>
      <w:spacing w:before="240"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A6104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6104B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rsid w:val="00A6104B"/>
    <w:pPr>
      <w:spacing w:after="120" w:line="240" w:lineRule="auto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customStyle="1" w:styleId="Char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">
    <w:name w:val="Carattere Carattere Carattere Carattere"/>
    <w:basedOn w:val="Normale"/>
    <w:rsid w:val="00A6104B"/>
    <w:pPr>
      <w:spacing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Enfasigrassetto">
    <w:name w:val="Strong"/>
    <w:uiPriority w:val="22"/>
    <w:qFormat/>
    <w:rsid w:val="00A6104B"/>
    <w:rPr>
      <w:b/>
      <w:bCs/>
    </w:rPr>
  </w:style>
  <w:style w:type="paragraph" w:customStyle="1" w:styleId="aoSpecial">
    <w:name w:val="aoSpecial"/>
    <w:basedOn w:val="Normale"/>
    <w:rsid w:val="00A6104B"/>
    <w:pPr>
      <w:spacing w:before="220" w:after="440" w:line="240" w:lineRule="auto"/>
      <w:jc w:val="both"/>
    </w:pPr>
    <w:rPr>
      <w:rFonts w:ascii="Times New Roman" w:eastAsia="Times New Roman" w:hAnsi="Times New Roman"/>
      <w:b/>
      <w:caps/>
      <w:szCs w:val="20"/>
      <w:lang w:val="pl-PL" w:eastAsia="it-IT"/>
    </w:rPr>
  </w:style>
  <w:style w:type="character" w:styleId="Numeropagina">
    <w:name w:val="page number"/>
    <w:basedOn w:val="Carpredefinitoparagrafo"/>
    <w:rsid w:val="00A6104B"/>
  </w:style>
  <w:style w:type="paragraph" w:customStyle="1" w:styleId="sche3">
    <w:name w:val="sche_3"/>
    <w:rsid w:val="00A6104B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table" w:styleId="Grigliatabella">
    <w:name w:val="Table Grid"/>
    <w:basedOn w:val="Tabellanormale"/>
    <w:rsid w:val="00A61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rsid w:val="00A61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6104B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6104B"/>
    <w:rPr>
      <w:rFonts w:ascii="Univers 55" w:eastAsia="Times New Roman" w:hAnsi="Univers 55" w:cs="Times New Roman"/>
      <w:sz w:val="20"/>
      <w:szCs w:val="20"/>
    </w:rPr>
  </w:style>
  <w:style w:type="character" w:styleId="Rimandonotaapidipagina">
    <w:name w:val="footnote reference"/>
    <w:uiPriority w:val="99"/>
    <w:rsid w:val="00A6104B"/>
    <w:rPr>
      <w:vertAlign w:val="superscript"/>
    </w:rPr>
  </w:style>
  <w:style w:type="paragraph" w:customStyle="1" w:styleId="Char0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">
    <w:name w:val="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Paragrafo">
    <w:name w:val="Paragrafo"/>
    <w:basedOn w:val="Normale"/>
    <w:rsid w:val="00A6104B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Default">
    <w:name w:val="Default"/>
    <w:rsid w:val="00A6104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0">
    <w:name w:val="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1">
    <w:name w:val="Carattere1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1Carattere">
    <w:name w:val="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Sommario1"/>
    <w:rsid w:val="00A6104B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styleId="Rimandocommento">
    <w:name w:val="annotation reference"/>
    <w:rsid w:val="00A610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A610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104B"/>
    <w:rPr>
      <w:rFonts w:ascii="Univers 55" w:eastAsia="Times New Roman" w:hAnsi="Univers 55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rsid w:val="00A610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qFormat/>
    <w:rsid w:val="00A6104B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delblocco">
    <w:name w:val="Block Text"/>
    <w:basedOn w:val="Normale"/>
    <w:rsid w:val="00A6104B"/>
    <w:pPr>
      <w:widowControl w:val="0"/>
      <w:tabs>
        <w:tab w:val="center" w:pos="4808"/>
        <w:tab w:val="left" w:pos="8640"/>
      </w:tabs>
      <w:spacing w:after="120" w:line="240" w:lineRule="auto"/>
      <w:ind w:left="284" w:right="284"/>
      <w:jc w:val="center"/>
    </w:pPr>
    <w:rPr>
      <w:rFonts w:ascii="Univers 55" w:eastAsia="Times New Roman" w:hAnsi="Univers 55"/>
      <w:b/>
      <w:color w:val="000000"/>
      <w:sz w:val="40"/>
      <w:szCs w:val="20"/>
      <w:lang w:eastAsia="it-IT"/>
    </w:rPr>
  </w:style>
  <w:style w:type="paragraph" w:customStyle="1" w:styleId="Carattere2">
    <w:name w:val="Carattere2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harCharCarattereCarattereCharChar">
    <w:name w:val="Char Char Char Char Carattere Carattere Char 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">
    <w:name w:val="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A6104B"/>
    <w:pPr>
      <w:spacing w:after="0" w:line="240" w:lineRule="auto"/>
    </w:pPr>
    <w:rPr>
      <w:rFonts w:ascii="Univers 55" w:eastAsia="Times New Roman" w:hAnsi="Univers 55" w:cs="Times New Roman"/>
      <w:sz w:val="20"/>
      <w:szCs w:val="20"/>
      <w:lang w:eastAsia="it-IT"/>
    </w:rPr>
  </w:style>
  <w:style w:type="paragraph" w:customStyle="1" w:styleId="1">
    <w:name w:val="1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notadichiusura">
    <w:name w:val="endnote text"/>
    <w:basedOn w:val="Normale"/>
    <w:link w:val="TestonotadichiusuraCarattere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Rimandonotadichiusura">
    <w:name w:val="endnote reference"/>
    <w:rsid w:val="00A6104B"/>
    <w:rPr>
      <w:vertAlign w:val="superscript"/>
    </w:rPr>
  </w:style>
  <w:style w:type="paragraph" w:customStyle="1" w:styleId="sche30">
    <w:name w:val="sche3"/>
    <w:basedOn w:val="Normale"/>
    <w:rsid w:val="00A61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usoboll1">
    <w:name w:val="usoboll1"/>
    <w:basedOn w:val="Normale"/>
    <w:link w:val="usoboll1Carattere"/>
    <w:rsid w:val="00A6104B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Paragrafoelenco">
    <w:name w:val="List Paragraph"/>
    <w:aliases w:val="Elenco 1,Paragrafo elenco livello 1,List Paragraph;List 1.0,List Paragraph.List 1.0,Proposal Bullet List,Bullet List,lp1,List Paragraph1,List Paragraph2,Bullet edison,List Paragraph3,List Paragraph4,List 1.0,Paragrafo elenco 2"/>
    <w:basedOn w:val="Normale"/>
    <w:link w:val="ParagrafoelencoCarattere"/>
    <w:uiPriority w:val="34"/>
    <w:qFormat/>
    <w:rsid w:val="0092154C"/>
    <w:pPr>
      <w:ind w:left="708"/>
    </w:pPr>
  </w:style>
  <w:style w:type="character" w:customStyle="1" w:styleId="ParagrafoelencoCarattere">
    <w:name w:val="Paragrafo elenco Carattere"/>
    <w:aliases w:val="Elenco 1 Carattere,Paragrafo elenco livello 1 Carattere,List Paragraph;List 1.0 Carattere,List Paragraph.List 1.0 Carattere,Proposal Bullet List Carattere,Bullet List Carattere,lp1 Carattere,List Paragraph1 Carattere"/>
    <w:link w:val="Paragrafoelenco"/>
    <w:uiPriority w:val="34"/>
    <w:qFormat/>
    <w:rsid w:val="00F81777"/>
    <w:rPr>
      <w:rFonts w:ascii="Calibri" w:eastAsia="Calibri" w:hAnsi="Calibri" w:cs="Times New Roman"/>
    </w:rPr>
  </w:style>
  <w:style w:type="paragraph" w:styleId="Numeroelenco">
    <w:name w:val="List Number"/>
    <w:basedOn w:val="Normale"/>
    <w:link w:val="NumeroelencoCarattere"/>
    <w:rsid w:val="001E4055"/>
    <w:pPr>
      <w:widowControl w:val="0"/>
      <w:numPr>
        <w:numId w:val="6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E405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usoboll1Carattere">
    <w:name w:val="usoboll1 Carattere"/>
    <w:link w:val="usoboll1"/>
    <w:rsid w:val="001E4055"/>
    <w:rPr>
      <w:rFonts w:ascii="Times New Roman" w:eastAsia="Times New Roman" w:hAnsi="Times New Roman" w:cs="Times New Roman"/>
      <w:sz w:val="24"/>
      <w:szCs w:val="20"/>
      <w:lang w:eastAsia="it-IT"/>
    </w:rPr>
  </w:style>
  <w:style w:type="table" w:customStyle="1" w:styleId="Grigliatabella1">
    <w:name w:val="Griglia tabella1"/>
    <w:basedOn w:val="Tabellanormale"/>
    <w:next w:val="Grigliatabella"/>
    <w:rsid w:val="00060D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B555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12ED3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139F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A6104B"/>
    <w:pPr>
      <w:keepNext/>
      <w:spacing w:before="240" w:after="60" w:line="240" w:lineRule="auto"/>
      <w:outlineLvl w:val="0"/>
    </w:pPr>
    <w:rPr>
      <w:rFonts w:ascii="Univers 55" w:eastAsia="Times New Roman" w:hAnsi="Univers 55"/>
      <w:b/>
      <w:kern w:val="28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104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A6104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A6104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A6104B"/>
    <w:p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6104B"/>
    <w:rPr>
      <w:rFonts w:ascii="Univers 55" w:eastAsia="Times New Roman" w:hAnsi="Univers 55" w:cs="Times New Roman"/>
      <w:b/>
      <w:kern w:val="28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104B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6104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6104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A6104B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6104B"/>
    <w:pPr>
      <w:tabs>
        <w:tab w:val="left" w:pos="6000"/>
      </w:tabs>
      <w:spacing w:after="0" w:line="280" w:lineRule="exact"/>
      <w:ind w:left="3700" w:hanging="1100"/>
      <w:jc w:val="both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6104B"/>
    <w:pPr>
      <w:tabs>
        <w:tab w:val="left" w:pos="-1843"/>
      </w:tabs>
      <w:spacing w:after="120" w:line="240" w:lineRule="auto"/>
      <w:jc w:val="both"/>
    </w:pPr>
    <w:rPr>
      <w:rFonts w:ascii="Tahoma" w:eastAsia="Times New Roman" w:hAnsi="Tahom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6104B"/>
    <w:rPr>
      <w:rFonts w:ascii="Tahoma" w:eastAsia="Times New Roman" w:hAnsi="Tahoma" w:cs="Times New Roman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Collegamentoipertestuale">
    <w:name w:val="Hyperlink"/>
    <w:rsid w:val="00A6104B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6104B"/>
    <w:pPr>
      <w:overflowPunct w:val="0"/>
      <w:autoSpaceDE w:val="0"/>
      <w:autoSpaceDN w:val="0"/>
      <w:adjustRightInd w:val="0"/>
      <w:spacing w:before="30" w:after="30" w:line="240" w:lineRule="auto"/>
      <w:ind w:firstLine="567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6104B"/>
    <w:rPr>
      <w:rFonts w:ascii="Arial" w:eastAsia="Times New Roman" w:hAnsi="Arial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styleId="Testonormale">
    <w:name w:val="Plain Text"/>
    <w:basedOn w:val="Normale"/>
    <w:link w:val="TestonormaleCarattere"/>
    <w:rsid w:val="00A6104B"/>
    <w:pPr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6104B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104B"/>
    <w:pPr>
      <w:spacing w:after="0" w:line="240" w:lineRule="auto"/>
      <w:jc w:val="center"/>
    </w:pPr>
    <w:rPr>
      <w:rFonts w:ascii="Lucida Sans Unicode" w:eastAsia="Times New Roman" w:hAnsi="Lucida Sans Unicode"/>
      <w:b/>
      <w:bCs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6104B"/>
    <w:rPr>
      <w:rFonts w:ascii="Lucida Sans Unicode" w:eastAsia="Times New Roman" w:hAnsi="Lucida Sans Unicode" w:cs="Times New Roman"/>
      <w:b/>
      <w:bCs/>
      <w:szCs w:val="20"/>
      <w:lang w:eastAsia="it-IT"/>
    </w:rPr>
  </w:style>
  <w:style w:type="paragraph" w:customStyle="1" w:styleId="Testopredefinito">
    <w:name w:val="Testo predefinito"/>
    <w:basedOn w:val="Normale"/>
    <w:rsid w:val="00A610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/>
      <w:sz w:val="24"/>
      <w:szCs w:val="24"/>
      <w:lang w:val="en-US" w:eastAsia="it-IT"/>
    </w:rPr>
  </w:style>
  <w:style w:type="character" w:customStyle="1" w:styleId="stilemessaggiodipostaelettronica18">
    <w:name w:val="stilemessaggiodipostaelettronica18"/>
    <w:semiHidden/>
    <w:rsid w:val="00A6104B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6104B"/>
    <w:pPr>
      <w:spacing w:before="240"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A6104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6104B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rsid w:val="00A6104B"/>
    <w:pPr>
      <w:spacing w:after="120" w:line="240" w:lineRule="auto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customStyle="1" w:styleId="Char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">
    <w:name w:val="Carattere Carattere Carattere Carattere"/>
    <w:basedOn w:val="Normale"/>
    <w:rsid w:val="00A6104B"/>
    <w:pPr>
      <w:spacing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Enfasigrassetto">
    <w:name w:val="Strong"/>
    <w:uiPriority w:val="22"/>
    <w:qFormat/>
    <w:rsid w:val="00A6104B"/>
    <w:rPr>
      <w:b/>
      <w:bCs/>
    </w:rPr>
  </w:style>
  <w:style w:type="paragraph" w:customStyle="1" w:styleId="aoSpecial">
    <w:name w:val="aoSpecial"/>
    <w:basedOn w:val="Normale"/>
    <w:rsid w:val="00A6104B"/>
    <w:pPr>
      <w:spacing w:before="220" w:after="440" w:line="240" w:lineRule="auto"/>
      <w:jc w:val="both"/>
    </w:pPr>
    <w:rPr>
      <w:rFonts w:ascii="Times New Roman" w:eastAsia="Times New Roman" w:hAnsi="Times New Roman"/>
      <w:b/>
      <w:caps/>
      <w:szCs w:val="20"/>
      <w:lang w:val="pl-PL" w:eastAsia="it-IT"/>
    </w:rPr>
  </w:style>
  <w:style w:type="character" w:styleId="Numeropagina">
    <w:name w:val="page number"/>
    <w:basedOn w:val="Carpredefinitoparagrafo"/>
    <w:rsid w:val="00A6104B"/>
  </w:style>
  <w:style w:type="paragraph" w:customStyle="1" w:styleId="sche3">
    <w:name w:val="sche_3"/>
    <w:rsid w:val="00A6104B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table" w:styleId="Grigliatabella">
    <w:name w:val="Table Grid"/>
    <w:basedOn w:val="Tabellanormale"/>
    <w:rsid w:val="00A61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rsid w:val="00A61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6104B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6104B"/>
    <w:rPr>
      <w:rFonts w:ascii="Univers 55" w:eastAsia="Times New Roman" w:hAnsi="Univers 55" w:cs="Times New Roman"/>
      <w:sz w:val="20"/>
      <w:szCs w:val="20"/>
    </w:rPr>
  </w:style>
  <w:style w:type="character" w:styleId="Rimandonotaapidipagina">
    <w:name w:val="footnote reference"/>
    <w:uiPriority w:val="99"/>
    <w:rsid w:val="00A6104B"/>
    <w:rPr>
      <w:vertAlign w:val="superscript"/>
    </w:rPr>
  </w:style>
  <w:style w:type="paragraph" w:customStyle="1" w:styleId="Char0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">
    <w:name w:val="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Paragrafo">
    <w:name w:val="Paragrafo"/>
    <w:basedOn w:val="Normale"/>
    <w:rsid w:val="00A6104B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Default">
    <w:name w:val="Default"/>
    <w:rsid w:val="00A6104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0">
    <w:name w:val="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1">
    <w:name w:val="Carattere1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1Carattere">
    <w:name w:val="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Sommario1"/>
    <w:rsid w:val="00A6104B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styleId="Rimandocommento">
    <w:name w:val="annotation reference"/>
    <w:rsid w:val="00A610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A610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104B"/>
    <w:rPr>
      <w:rFonts w:ascii="Univers 55" w:eastAsia="Times New Roman" w:hAnsi="Univers 55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rsid w:val="00A610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qFormat/>
    <w:rsid w:val="00A6104B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delblocco">
    <w:name w:val="Block Text"/>
    <w:basedOn w:val="Normale"/>
    <w:rsid w:val="00A6104B"/>
    <w:pPr>
      <w:widowControl w:val="0"/>
      <w:tabs>
        <w:tab w:val="center" w:pos="4808"/>
        <w:tab w:val="left" w:pos="8640"/>
      </w:tabs>
      <w:spacing w:after="120" w:line="240" w:lineRule="auto"/>
      <w:ind w:left="284" w:right="284"/>
      <w:jc w:val="center"/>
    </w:pPr>
    <w:rPr>
      <w:rFonts w:ascii="Univers 55" w:eastAsia="Times New Roman" w:hAnsi="Univers 55"/>
      <w:b/>
      <w:color w:val="000000"/>
      <w:sz w:val="40"/>
      <w:szCs w:val="20"/>
      <w:lang w:eastAsia="it-IT"/>
    </w:rPr>
  </w:style>
  <w:style w:type="paragraph" w:customStyle="1" w:styleId="Carattere2">
    <w:name w:val="Carattere2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harCharCarattereCarattereCharChar">
    <w:name w:val="Char Char Char Char Carattere Carattere Char 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">
    <w:name w:val="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A6104B"/>
    <w:pPr>
      <w:spacing w:after="0" w:line="240" w:lineRule="auto"/>
    </w:pPr>
    <w:rPr>
      <w:rFonts w:ascii="Univers 55" w:eastAsia="Times New Roman" w:hAnsi="Univers 55" w:cs="Times New Roman"/>
      <w:sz w:val="20"/>
      <w:szCs w:val="20"/>
      <w:lang w:eastAsia="it-IT"/>
    </w:rPr>
  </w:style>
  <w:style w:type="paragraph" w:customStyle="1" w:styleId="1">
    <w:name w:val="1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notadichiusura">
    <w:name w:val="endnote text"/>
    <w:basedOn w:val="Normale"/>
    <w:link w:val="TestonotadichiusuraCarattere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Rimandonotadichiusura">
    <w:name w:val="endnote reference"/>
    <w:rsid w:val="00A6104B"/>
    <w:rPr>
      <w:vertAlign w:val="superscript"/>
    </w:rPr>
  </w:style>
  <w:style w:type="paragraph" w:customStyle="1" w:styleId="sche30">
    <w:name w:val="sche3"/>
    <w:basedOn w:val="Normale"/>
    <w:rsid w:val="00A61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usoboll1">
    <w:name w:val="usoboll1"/>
    <w:basedOn w:val="Normale"/>
    <w:link w:val="usoboll1Carattere"/>
    <w:rsid w:val="00A6104B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Paragrafoelenco">
    <w:name w:val="List Paragraph"/>
    <w:aliases w:val="Elenco 1,Paragrafo elenco livello 1,List Paragraph;List 1.0,List Paragraph.List 1.0,Proposal Bullet List,Bullet List,lp1,List Paragraph1,List Paragraph2,Bullet edison,List Paragraph3,List Paragraph4,List 1.0,Paragrafo elenco 2"/>
    <w:basedOn w:val="Normale"/>
    <w:link w:val="ParagrafoelencoCarattere"/>
    <w:uiPriority w:val="34"/>
    <w:qFormat/>
    <w:rsid w:val="0092154C"/>
    <w:pPr>
      <w:ind w:left="708"/>
    </w:pPr>
  </w:style>
  <w:style w:type="character" w:customStyle="1" w:styleId="ParagrafoelencoCarattere">
    <w:name w:val="Paragrafo elenco Carattere"/>
    <w:aliases w:val="Elenco 1 Carattere,Paragrafo elenco livello 1 Carattere,List Paragraph;List 1.0 Carattere,List Paragraph.List 1.0 Carattere,Proposal Bullet List Carattere,Bullet List Carattere,lp1 Carattere,List Paragraph1 Carattere"/>
    <w:link w:val="Paragrafoelenco"/>
    <w:uiPriority w:val="34"/>
    <w:qFormat/>
    <w:rsid w:val="00F81777"/>
    <w:rPr>
      <w:rFonts w:ascii="Calibri" w:eastAsia="Calibri" w:hAnsi="Calibri" w:cs="Times New Roman"/>
    </w:rPr>
  </w:style>
  <w:style w:type="paragraph" w:styleId="Numeroelenco">
    <w:name w:val="List Number"/>
    <w:basedOn w:val="Normale"/>
    <w:link w:val="NumeroelencoCarattere"/>
    <w:rsid w:val="001E4055"/>
    <w:pPr>
      <w:widowControl w:val="0"/>
      <w:numPr>
        <w:numId w:val="6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E405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usoboll1Carattere">
    <w:name w:val="usoboll1 Carattere"/>
    <w:link w:val="usoboll1"/>
    <w:rsid w:val="001E4055"/>
    <w:rPr>
      <w:rFonts w:ascii="Times New Roman" w:eastAsia="Times New Roman" w:hAnsi="Times New Roman" w:cs="Times New Roman"/>
      <w:sz w:val="24"/>
      <w:szCs w:val="20"/>
      <w:lang w:eastAsia="it-IT"/>
    </w:rPr>
  </w:style>
  <w:style w:type="table" w:customStyle="1" w:styleId="Grigliatabella1">
    <w:name w:val="Griglia tabella1"/>
    <w:basedOn w:val="Tabellanormale"/>
    <w:next w:val="Grigliatabella"/>
    <w:rsid w:val="00060D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B555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12ED3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976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3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426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5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BB577-95D4-4B6C-9AB6-3AF365142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2694</TotalTime>
  <Pages>20</Pages>
  <Words>6517</Words>
  <Characters>37151</Characters>
  <Application>Microsoft Office Word</Application>
  <DocSecurity>0</DocSecurity>
  <Lines>309</Lines>
  <Paragraphs>87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Coppola Mario</dc:creator>
  <cp:lastModifiedBy>Giusi Ianniello</cp:lastModifiedBy>
  <cp:revision>524</cp:revision>
  <cp:lastPrinted>2016-05-25T07:51:00Z</cp:lastPrinted>
  <dcterms:created xsi:type="dcterms:W3CDTF">2022-03-22T18:21:00Z</dcterms:created>
  <dcterms:modified xsi:type="dcterms:W3CDTF">2024-02-22T14:54:00Z</dcterms:modified>
</cp:coreProperties>
</file>